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85283" w14:textId="77777777" w:rsidR="004F6CC9" w:rsidRPr="008A69AB" w:rsidRDefault="007876E0" w:rsidP="004F6CC9">
      <w:pPr>
        <w:jc w:val="center"/>
        <w:rPr>
          <w:rFonts w:ascii="华文中宋" w:eastAsia="华文中宋" w:hAnsi="华文中宋"/>
          <w:sz w:val="48"/>
          <w:szCs w:val="48"/>
        </w:rPr>
      </w:pPr>
      <w:r>
        <w:rPr>
          <w:rFonts w:ascii="宋体" w:eastAsia="宋体" w:hAnsi="宋体" w:cs="宋体"/>
          <w:noProof/>
          <w:spacing w:val="0"/>
        </w:rPr>
        <mc:AlternateContent>
          <mc:Choice Requires="wps">
            <w:drawing>
              <wp:anchor distT="0" distB="0" distL="114300" distR="114300" simplePos="0" relativeHeight="251657728" behindDoc="0" locked="0" layoutInCell="1" allowOverlap="1" wp14:anchorId="5CDE1FE6" wp14:editId="507A9A50">
                <wp:simplePos x="0" y="0"/>
                <wp:positionH relativeFrom="column">
                  <wp:posOffset>462280</wp:posOffset>
                </wp:positionH>
                <wp:positionV relativeFrom="paragraph">
                  <wp:posOffset>1174750</wp:posOffset>
                </wp:positionV>
                <wp:extent cx="4556760" cy="856615"/>
                <wp:effectExtent l="5080" t="8255" r="10160" b="11430"/>
                <wp:wrapNone/>
                <wp:docPr id="30" name="自选图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6760" cy="856615"/>
                        </a:xfrm>
                        <a:prstGeom prst="wedgeRoundRectCallout">
                          <a:avLst>
                            <a:gd name="adj1" fmla="val -25963"/>
                            <a:gd name="adj2" fmla="val 10069"/>
                            <a:gd name="adj3" fmla="val 16667"/>
                          </a:avLst>
                        </a:prstGeom>
                        <a:solidFill>
                          <a:srgbClr val="FFFFFF"/>
                        </a:solidFill>
                        <a:ln w="9525">
                          <a:solidFill>
                            <a:srgbClr val="000000"/>
                          </a:solidFill>
                          <a:miter lim="800000"/>
                          <a:headEnd/>
                          <a:tailEnd/>
                        </a:ln>
                      </wps:spPr>
                      <wps:txbx>
                        <w:txbxContent>
                          <w:p w14:paraId="57DC5FBD" w14:textId="7B8E7283" w:rsidR="009C4043" w:rsidRDefault="009C4043">
                            <w:pPr>
                              <w:jc w:val="center"/>
                              <w:rPr>
                                <w:rFonts w:ascii="黑体" w:eastAsia="黑体" w:hAnsi="黑体" w:cs="宋体"/>
                                <w:color w:val="FF0000"/>
                                <w:sz w:val="36"/>
                                <w:szCs w:val="24"/>
                              </w:rPr>
                            </w:pPr>
                            <w:r>
                              <w:rPr>
                                <w:rFonts w:ascii="黑体" w:eastAsia="黑体" w:hAnsi="黑体" w:cs="宋体" w:hint="eastAsia"/>
                                <w:color w:val="FF0000"/>
                                <w:szCs w:val="24"/>
                              </w:rPr>
                              <w:t>英文毕业论文模板</w:t>
                            </w:r>
                            <w:r>
                              <w:rPr>
                                <w:rFonts w:ascii="黑体" w:eastAsia="黑体" w:hAnsi="黑体" w:cs="宋体" w:hint="eastAsia"/>
                                <w:color w:val="FF0000"/>
                                <w:sz w:val="36"/>
                                <w:szCs w:val="24"/>
                              </w:rPr>
                              <w:t>以此为统一标准</w:t>
                            </w:r>
                          </w:p>
                          <w:p w14:paraId="3C51A8E8" w14:textId="77777777" w:rsidR="007614DD" w:rsidRPr="007614DD" w:rsidRDefault="007614DD">
                            <w:pPr>
                              <w:jc w:val="center"/>
                              <w:rPr>
                                <w:rFonts w:ascii="黑体" w:eastAsia="黑体" w:hAnsi="黑体" w:cs="宋体"/>
                                <w:color w:val="FF0000"/>
                              </w:rPr>
                            </w:pPr>
                            <w:r w:rsidRPr="007614DD">
                              <w:rPr>
                                <w:rFonts w:ascii="黑体" w:eastAsia="黑体" w:hAnsi="黑体" w:cs="宋体" w:hint="eastAsia"/>
                                <w:color w:val="FF0000"/>
                                <w:highlight w:val="yellow"/>
                              </w:rPr>
                              <w:t>模板</w:t>
                            </w:r>
                            <w:r>
                              <w:rPr>
                                <w:rFonts w:ascii="黑体" w:eastAsia="黑体" w:hAnsi="黑体" w:cs="宋体" w:hint="eastAsia"/>
                                <w:color w:val="FF0000"/>
                                <w:highlight w:val="yellow"/>
                              </w:rPr>
                              <w:t>填完后</w:t>
                            </w:r>
                            <w:r w:rsidRPr="007614DD">
                              <w:rPr>
                                <w:rFonts w:ascii="黑体" w:eastAsia="黑体" w:hAnsi="黑体" w:cs="宋体" w:hint="eastAsia"/>
                                <w:color w:val="FF0000"/>
                                <w:highlight w:val="yellow"/>
                              </w:rPr>
                              <w:t>另存为</w:t>
                            </w:r>
                            <w:r w:rsidRPr="007614DD">
                              <w:rPr>
                                <w:rFonts w:ascii="黑体" w:eastAsia="黑体" w:hAnsi="黑体" w:cs="宋体"/>
                                <w:color w:val="FF0000"/>
                                <w:highlight w:val="yellow"/>
                              </w:rPr>
                              <w:t>2003</w:t>
                            </w:r>
                            <w:r w:rsidRPr="007614DD">
                              <w:rPr>
                                <w:rFonts w:ascii="黑体" w:eastAsia="黑体" w:hAnsi="黑体" w:cs="宋体" w:hint="eastAsia"/>
                                <w:color w:val="FF0000"/>
                                <w:highlight w:val="yellow"/>
                              </w:rPr>
                              <w:t>版</w:t>
                            </w:r>
                            <w:r w:rsidRPr="007614DD">
                              <w:rPr>
                                <w:rFonts w:ascii="黑体" w:eastAsia="黑体" w:hAnsi="黑体" w:cs="宋体"/>
                                <w:color w:val="FF0000"/>
                                <w:highlight w:val="yellow"/>
                              </w:rPr>
                              <w:t>word</w:t>
                            </w:r>
                            <w:r w:rsidRPr="007614DD">
                              <w:rPr>
                                <w:rFonts w:ascii="黑体" w:eastAsia="黑体" w:hAnsi="黑体" w:cs="宋体" w:hint="eastAsia"/>
                                <w:color w:val="FF0000"/>
                                <w:highlight w:val="yellow"/>
                              </w:rPr>
                              <w:t>文档更适合学校的各项规范</w:t>
                            </w:r>
                          </w:p>
                          <w:p w14:paraId="23C99E8E" w14:textId="77777777" w:rsidR="007614DD" w:rsidRDefault="007614DD">
                            <w:pPr>
                              <w:jc w:val="center"/>
                              <w:rPr>
                                <w:rFonts w:ascii="黑体" w:eastAsia="黑体" w:hAnsi="黑体"/>
                                <w:color w:val="FF0000"/>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DE1FE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自选图形 23" o:spid="_x0000_s1026" type="#_x0000_t62" style="position:absolute;left:0;text-align:left;margin-left:36.4pt;margin-top:92.5pt;width:358.8pt;height:67.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" adj="5192,12975">
                <v:textbox>
                  <w:txbxContent>
                    <w:p w14:paraId="57DC5FBD" w14:textId="7B8E7283" w:rsidR="009C4043" w:rsidRDefault="009C4043">
                      <w:pPr>
                        <w:jc w:val="center"/>
                        <w:rPr>
                          <w:rFonts w:ascii="黑体" w:eastAsia="黑体" w:hAnsi="黑体" w:cs="宋体"/>
                          <w:color w:val="FF0000"/>
                          <w:sz w:val="36"/>
                          <w:szCs w:val="24"/>
                        </w:rPr>
                      </w:pPr>
                      <w:r>
                        <w:rPr>
                          <w:rFonts w:ascii="黑体" w:eastAsia="黑体" w:hAnsi="黑体" w:cs="宋体" w:hint="eastAsia"/>
                          <w:color w:val="FF0000"/>
                          <w:szCs w:val="24"/>
                        </w:rPr>
                        <w:t>英文毕业论文模板</w:t>
                      </w:r>
                      <w:r>
                        <w:rPr>
                          <w:rFonts w:ascii="黑体" w:eastAsia="黑体" w:hAnsi="黑体" w:cs="宋体" w:hint="eastAsia"/>
                          <w:color w:val="FF0000"/>
                          <w:sz w:val="36"/>
                          <w:szCs w:val="24"/>
                        </w:rPr>
                        <w:t>以此为统一标准</w:t>
                      </w:r>
                    </w:p>
                    <w:p w14:paraId="3C51A8E8" w14:textId="77777777" w:rsidR="007614DD" w:rsidRPr="007614DD" w:rsidRDefault="007614DD">
                      <w:pPr>
                        <w:jc w:val="center"/>
                        <w:rPr>
                          <w:rFonts w:ascii="黑体" w:eastAsia="黑体" w:hAnsi="黑体" w:cs="宋体"/>
                          <w:color w:val="FF0000"/>
                        </w:rPr>
                      </w:pPr>
                      <w:r w:rsidRPr="007614DD">
                        <w:rPr>
                          <w:rFonts w:ascii="黑体" w:eastAsia="黑体" w:hAnsi="黑体" w:cs="宋体" w:hint="eastAsia"/>
                          <w:color w:val="FF0000"/>
                          <w:highlight w:val="yellow"/>
                        </w:rPr>
                        <w:t>模板</w:t>
                      </w:r>
                      <w:r>
                        <w:rPr>
                          <w:rFonts w:ascii="黑体" w:eastAsia="黑体" w:hAnsi="黑体" w:cs="宋体" w:hint="eastAsia"/>
                          <w:color w:val="FF0000"/>
                          <w:highlight w:val="yellow"/>
                        </w:rPr>
                        <w:t>填完后</w:t>
                      </w:r>
                      <w:r w:rsidRPr="007614DD">
                        <w:rPr>
                          <w:rFonts w:ascii="黑体" w:eastAsia="黑体" w:hAnsi="黑体" w:cs="宋体" w:hint="eastAsia"/>
                          <w:color w:val="FF0000"/>
                          <w:highlight w:val="yellow"/>
                        </w:rPr>
                        <w:t>另存为</w:t>
                      </w:r>
                      <w:r w:rsidRPr="007614DD">
                        <w:rPr>
                          <w:rFonts w:ascii="黑体" w:eastAsia="黑体" w:hAnsi="黑体" w:cs="宋体"/>
                          <w:color w:val="FF0000"/>
                          <w:highlight w:val="yellow"/>
                        </w:rPr>
                        <w:t>2003</w:t>
                      </w:r>
                      <w:r w:rsidRPr="007614DD">
                        <w:rPr>
                          <w:rFonts w:ascii="黑体" w:eastAsia="黑体" w:hAnsi="黑体" w:cs="宋体" w:hint="eastAsia"/>
                          <w:color w:val="FF0000"/>
                          <w:highlight w:val="yellow"/>
                        </w:rPr>
                        <w:t>版</w:t>
                      </w:r>
                      <w:r w:rsidRPr="007614DD">
                        <w:rPr>
                          <w:rFonts w:ascii="黑体" w:eastAsia="黑体" w:hAnsi="黑体" w:cs="宋体"/>
                          <w:color w:val="FF0000"/>
                          <w:highlight w:val="yellow"/>
                        </w:rPr>
                        <w:t>word</w:t>
                      </w:r>
                      <w:r w:rsidRPr="007614DD">
                        <w:rPr>
                          <w:rFonts w:ascii="黑体" w:eastAsia="黑体" w:hAnsi="黑体" w:cs="宋体" w:hint="eastAsia"/>
                          <w:color w:val="FF0000"/>
                          <w:highlight w:val="yellow"/>
                        </w:rPr>
                        <w:t>文档更适合学校的各项规范</w:t>
                      </w:r>
                    </w:p>
                    <w:p w14:paraId="23C99E8E" w14:textId="77777777" w:rsidR="007614DD" w:rsidRDefault="007614DD">
                      <w:pPr>
                        <w:jc w:val="center"/>
                        <w:rPr>
                          <w:rFonts w:ascii="黑体" w:eastAsia="黑体" w:hAnsi="黑体"/>
                          <w:color w:val="FF0000"/>
                          <w:szCs w:val="24"/>
                        </w:rPr>
                      </w:pPr>
                    </w:p>
                  </w:txbxContent>
                </v:textbox>
              </v:shape>
            </w:pict>
          </mc:Fallback>
        </mc:AlternateContent>
      </w:r>
      <w:r w:rsidR="004F6CC9" w:rsidRPr="008A69AB">
        <w:rPr>
          <w:rFonts w:ascii="华文中宋" w:eastAsia="华文中宋" w:hAnsi="华文中宋" w:hint="eastAsia"/>
          <w:sz w:val="48"/>
          <w:szCs w:val="48"/>
        </w:rPr>
        <w:t>陕西师范大学</w:t>
      </w:r>
      <w:r w:rsidR="004F6CC9">
        <w:rPr>
          <w:rFonts w:ascii="华文中宋" w:eastAsia="华文中宋" w:hAnsi="华文中宋" w:hint="eastAsia"/>
          <w:sz w:val="48"/>
          <w:szCs w:val="48"/>
        </w:rPr>
        <w:t>远程</w:t>
      </w:r>
      <w:r w:rsidR="004F6CC9" w:rsidRPr="008A69AB">
        <w:rPr>
          <w:rFonts w:ascii="华文中宋" w:eastAsia="华文中宋" w:hAnsi="华文中宋" w:hint="eastAsia"/>
          <w:sz w:val="48"/>
          <w:szCs w:val="48"/>
        </w:rPr>
        <w:t>教育学院</w:t>
      </w:r>
    </w:p>
    <w:p w14:paraId="16823360" w14:textId="4437504E" w:rsidR="004F6CC9" w:rsidRPr="008A69AB" w:rsidRDefault="004F6CC9" w:rsidP="004F6CC9">
      <w:pPr>
        <w:jc w:val="center"/>
        <w:rPr>
          <w:rFonts w:ascii="华文中宋" w:eastAsia="华文中宋" w:hAnsi="华文中宋"/>
          <w:sz w:val="48"/>
          <w:szCs w:val="48"/>
        </w:rPr>
      </w:pPr>
      <w:r w:rsidRPr="008A69AB">
        <w:rPr>
          <w:rFonts w:ascii="华文中宋" w:eastAsia="华文中宋" w:hAnsi="华文中宋" w:hint="eastAsia"/>
          <w:sz w:val="48"/>
          <w:szCs w:val="48"/>
        </w:rPr>
        <w:t>毕业论文（设计）</w:t>
      </w:r>
    </w:p>
    <w:p w14:paraId="13C5DDE7" w14:textId="4F420CD0" w:rsidR="009C4043" w:rsidRDefault="009C4043" w:rsidP="004F6CC9">
      <w:pPr>
        <w:widowControl w:val="0"/>
        <w:tabs>
          <w:tab w:val="clear" w:pos="8640"/>
        </w:tabs>
        <w:spacing w:beforeLines="200" w:before="718" w:afterLines="50" w:after="179" w:line="360" w:lineRule="auto"/>
        <w:rPr>
          <w:rFonts w:ascii="宋体" w:eastAsia="宋体" w:hAnsi="宋体" w:cs="宋体"/>
          <w:spacing w:val="0"/>
        </w:rPr>
      </w:pPr>
    </w:p>
    <w:p w14:paraId="28DEAF73" w14:textId="77777777" w:rsidR="009C4043" w:rsidRDefault="009C4043">
      <w:pPr>
        <w:widowControl w:val="0"/>
        <w:tabs>
          <w:tab w:val="clear" w:pos="8640"/>
        </w:tabs>
        <w:spacing w:line="360" w:lineRule="auto"/>
        <w:jc w:val="center"/>
        <w:rPr>
          <w:rFonts w:ascii="宋体" w:eastAsia="宋体" w:hAnsi="宋体" w:cs="宋体"/>
          <w:spacing w:val="0"/>
        </w:rPr>
      </w:pPr>
    </w:p>
    <w:p w14:paraId="7A3D9273" w14:textId="3D33E3FD" w:rsidR="009C4043" w:rsidRDefault="004F6CC9">
      <w:pPr>
        <w:widowControl w:val="0"/>
        <w:tabs>
          <w:tab w:val="clear" w:pos="8640"/>
        </w:tabs>
        <w:adjustRightInd w:val="0"/>
        <w:snapToGrid w:val="0"/>
        <w:spacing w:line="360" w:lineRule="auto"/>
        <w:ind w:firstLineChars="350" w:firstLine="843"/>
        <w:rPr>
          <w:rFonts w:ascii="Times New Roman" w:eastAsia="楷体_GB2312" w:hAnsi="Times New Roman"/>
          <w:bCs/>
          <w:spacing w:val="0"/>
          <w:kern w:val="2"/>
          <w:sz w:val="32"/>
          <w:szCs w:val="32"/>
        </w:rPr>
      </w:pPr>
      <w:r>
        <w:rPr>
          <w:rFonts w:ascii="宋体" w:eastAsia="宋体" w:hAnsi="宋体" w:hint="eastAsia"/>
          <w:b/>
          <w:bCs/>
          <w:noProof/>
          <w:spacing w:val="0"/>
        </w:rPr>
        <mc:AlternateContent>
          <mc:Choice Requires="wps">
            <w:drawing>
              <wp:anchor distT="0" distB="0" distL="114300" distR="114300" simplePos="0" relativeHeight="251662848" behindDoc="0" locked="0" layoutInCell="1" allowOverlap="1" wp14:anchorId="3D06281E" wp14:editId="20BFB58B">
                <wp:simplePos x="0" y="0"/>
                <wp:positionH relativeFrom="column">
                  <wp:posOffset>2178050</wp:posOffset>
                </wp:positionH>
                <wp:positionV relativeFrom="paragraph">
                  <wp:posOffset>424180</wp:posOffset>
                </wp:positionV>
                <wp:extent cx="4060825" cy="2336800"/>
                <wp:effectExtent l="0" t="285750" r="15875" b="25400"/>
                <wp:wrapNone/>
                <wp:docPr id="28" name="自选图形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0825" cy="2336800"/>
                        </a:xfrm>
                        <a:prstGeom prst="wedgeRoundRectCallout">
                          <a:avLst>
                            <a:gd name="adj1" fmla="val -36222"/>
                            <a:gd name="adj2" fmla="val -61491"/>
                            <a:gd name="adj3" fmla="val 16667"/>
                          </a:avLst>
                        </a:prstGeom>
                        <a:solidFill>
                          <a:srgbClr val="FFFFFF"/>
                        </a:solidFill>
                        <a:ln w="9525">
                          <a:solidFill>
                            <a:srgbClr val="000000"/>
                          </a:solidFill>
                          <a:miter lim="800000"/>
                          <a:headEnd/>
                          <a:tailEnd/>
                        </a:ln>
                      </wps:spPr>
                      <wps:txbx>
                        <w:txbxContent>
                          <w:p w14:paraId="59261741" w14:textId="77777777"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1. </w:t>
                            </w:r>
                            <w:r>
                              <w:rPr>
                                <w:rFonts w:ascii="Times New Roman" w:eastAsia="黑体" w:hAnsi="Times New Roman"/>
                                <w:color w:val="FF0000"/>
                                <w:szCs w:val="24"/>
                              </w:rPr>
                              <w:t>题目英文字体为</w:t>
                            </w:r>
                            <w:r>
                              <w:rPr>
                                <w:rFonts w:ascii="Times New Roman" w:eastAsia="黑体" w:hAnsi="Times New Roman"/>
                                <w:color w:val="FF0000"/>
                                <w:szCs w:val="24"/>
                              </w:rPr>
                              <w:t xml:space="preserve">Times New Roman </w:t>
                            </w:r>
                            <w:r w:rsidR="000D56A1">
                              <w:rPr>
                                <w:rFonts w:ascii="Times New Roman" w:eastAsia="黑体" w:hAnsi="Times New Roman" w:hint="eastAsia"/>
                                <w:color w:val="FF0000"/>
                                <w:szCs w:val="24"/>
                              </w:rPr>
                              <w:t>，</w:t>
                            </w:r>
                            <w:r w:rsidR="00CB4520">
                              <w:rPr>
                                <w:rFonts w:ascii="Times New Roman" w:eastAsia="黑体" w:hAnsi="Times New Roman" w:hint="eastAsia"/>
                                <w:color w:val="FF0000"/>
                                <w:szCs w:val="24"/>
                              </w:rPr>
                              <w:t>下方</w:t>
                            </w:r>
                            <w:r w:rsidR="000D56A1">
                              <w:rPr>
                                <w:rFonts w:ascii="Times New Roman" w:eastAsia="黑体" w:hAnsi="Times New Roman" w:hint="eastAsia"/>
                                <w:color w:val="FF0000"/>
                                <w:szCs w:val="24"/>
                              </w:rPr>
                              <w:t>中文</w:t>
                            </w:r>
                            <w:r w:rsidR="00CB4520">
                              <w:rPr>
                                <w:rFonts w:ascii="Times New Roman" w:eastAsia="黑体" w:hAnsi="Times New Roman" w:hint="eastAsia"/>
                                <w:color w:val="FF0000"/>
                                <w:szCs w:val="24"/>
                              </w:rPr>
                              <w:t>题目</w:t>
                            </w:r>
                            <w:r w:rsidR="000D56A1">
                              <w:rPr>
                                <w:rFonts w:ascii="Times New Roman" w:eastAsia="黑体" w:hAnsi="Times New Roman" w:hint="eastAsia"/>
                                <w:color w:val="FF0000"/>
                                <w:szCs w:val="24"/>
                              </w:rPr>
                              <w:t>为楷体，</w:t>
                            </w:r>
                            <w:r>
                              <w:rPr>
                                <w:rFonts w:ascii="Times New Roman" w:eastAsia="黑体" w:hAnsi="Times New Roman"/>
                                <w:color w:val="FF0000"/>
                                <w:szCs w:val="24"/>
                              </w:rPr>
                              <w:t>字号为默认，规定格式请勿擅自更改。</w:t>
                            </w:r>
                          </w:p>
                          <w:p w14:paraId="25570DBA" w14:textId="77777777"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2. </w:t>
                            </w:r>
                            <w:r>
                              <w:rPr>
                                <w:rFonts w:ascii="Times New Roman" w:eastAsia="黑体" w:hAnsi="Times New Roman"/>
                                <w:color w:val="FF0000"/>
                                <w:szCs w:val="24"/>
                              </w:rPr>
                              <w:t>题目的实词首字母大写，如</w:t>
                            </w:r>
                            <w:r>
                              <w:rPr>
                                <w:rFonts w:ascii="Times New Roman" w:eastAsia="黑体" w:hAnsi="Times New Roman"/>
                                <w:color w:val="FF0000"/>
                                <w:szCs w:val="24"/>
                              </w:rPr>
                              <w:t>Teacher</w:t>
                            </w:r>
                            <w:r>
                              <w:rPr>
                                <w:rFonts w:ascii="Times New Roman" w:eastAsia="黑体" w:hAnsi="Times New Roman"/>
                                <w:color w:val="FF0000"/>
                                <w:szCs w:val="24"/>
                              </w:rPr>
                              <w:t>；大于</w:t>
                            </w:r>
                            <w:r w:rsidR="00AF6D7A">
                              <w:rPr>
                                <w:rFonts w:ascii="Times New Roman" w:eastAsia="黑体" w:hAnsi="Times New Roman"/>
                                <w:color w:val="FF0000"/>
                                <w:szCs w:val="24"/>
                              </w:rPr>
                              <w:t>4</w:t>
                            </w:r>
                            <w:r>
                              <w:rPr>
                                <w:rFonts w:ascii="Times New Roman" w:eastAsia="黑体" w:hAnsi="Times New Roman"/>
                                <w:color w:val="FF0000"/>
                                <w:szCs w:val="24"/>
                              </w:rPr>
                              <w:t>个字母的虚词首字母也大写，如</w:t>
                            </w:r>
                            <w:r w:rsidR="00AF6D7A">
                              <w:rPr>
                                <w:rFonts w:ascii="Times New Roman" w:eastAsia="黑体" w:hAnsi="Times New Roman" w:hint="eastAsia"/>
                                <w:color w:val="FF0000"/>
                                <w:szCs w:val="24"/>
                              </w:rPr>
                              <w:t>From</w:t>
                            </w:r>
                            <w:r>
                              <w:rPr>
                                <w:rFonts w:ascii="Times New Roman" w:eastAsia="黑体" w:hAnsi="Times New Roman"/>
                                <w:color w:val="FF0000"/>
                                <w:szCs w:val="24"/>
                              </w:rPr>
                              <w:t>；</w:t>
                            </w:r>
                          </w:p>
                          <w:p w14:paraId="17B66EBE" w14:textId="77777777"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3. </w:t>
                            </w:r>
                            <w:r>
                              <w:rPr>
                                <w:rFonts w:ascii="Times New Roman" w:eastAsia="黑体" w:hAnsi="Times New Roman"/>
                                <w:color w:val="FF0000"/>
                                <w:szCs w:val="24"/>
                              </w:rPr>
                              <w:t>英文文本中的标点符号必须是半角，而不是全角；</w:t>
                            </w:r>
                          </w:p>
                          <w:p w14:paraId="4CC31E27" w14:textId="58DD19F6"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4. </w:t>
                            </w:r>
                            <w:r>
                              <w:rPr>
                                <w:rFonts w:ascii="Times New Roman" w:eastAsia="黑体" w:hAnsi="Times New Roman"/>
                                <w:color w:val="FF0000"/>
                                <w:szCs w:val="24"/>
                              </w:rPr>
                              <w:t>题目长度</w:t>
                            </w:r>
                            <w:r w:rsidR="000D56A1">
                              <w:rPr>
                                <w:rFonts w:ascii="Times New Roman" w:eastAsia="黑体" w:hAnsi="Times New Roman" w:hint="eastAsia"/>
                                <w:color w:val="FF0000"/>
                                <w:szCs w:val="24"/>
                              </w:rPr>
                              <w:t>必须反复精简</w:t>
                            </w:r>
                            <w:r w:rsidR="006D6D57">
                              <w:rPr>
                                <w:rFonts w:ascii="Times New Roman" w:eastAsia="黑体" w:hAnsi="Times New Roman" w:hint="eastAsia"/>
                                <w:color w:val="FF0000"/>
                                <w:szCs w:val="24"/>
                              </w:rPr>
                              <w:t>；</w:t>
                            </w:r>
                            <w:r w:rsidR="006D6D57">
                              <w:rPr>
                                <w:rFonts w:ascii="Times New Roman" w:eastAsia="黑体" w:hAnsi="Times New Roman"/>
                                <w:color w:val="FF0000"/>
                                <w:szCs w:val="24"/>
                              </w:rPr>
                              <w:t xml:space="preserve"> </w:t>
                            </w:r>
                          </w:p>
                          <w:p w14:paraId="7468A1AB" w14:textId="77777777" w:rsidR="009C4043" w:rsidRDefault="009C4043">
                            <w:pPr>
                              <w:rPr>
                                <w:rFonts w:ascii="Times New Roman" w:eastAsia="黑体" w:hAnsi="Times New Roman"/>
                                <w:color w:val="FF0000"/>
                                <w:szCs w:val="24"/>
                              </w:rPr>
                            </w:pPr>
                            <w:r>
                              <w:rPr>
                                <w:rFonts w:ascii="Times New Roman" w:eastAsia="黑体" w:hAnsi="Times New Roman" w:hint="eastAsia"/>
                                <w:color w:val="FF0000"/>
                                <w:szCs w:val="24"/>
                              </w:rPr>
                              <w:t>5</w:t>
                            </w:r>
                            <w:r>
                              <w:rPr>
                                <w:rFonts w:ascii="Times New Roman" w:eastAsia="黑体" w:hAnsi="Times New Roman"/>
                                <w:color w:val="FF0000"/>
                                <w:szCs w:val="24"/>
                              </w:rPr>
                              <w:t xml:space="preserve">. </w:t>
                            </w:r>
                            <w:r>
                              <w:rPr>
                                <w:rFonts w:ascii="Times New Roman" w:eastAsia="黑体" w:hAnsi="Times New Roman" w:hint="eastAsia"/>
                                <w:color w:val="FF0000"/>
                                <w:szCs w:val="24"/>
                              </w:rPr>
                              <w:t>题目要居中。</w:t>
                            </w:r>
                          </w:p>
                          <w:p w14:paraId="6D0F25B7" w14:textId="77777777" w:rsidR="00672BD6" w:rsidRDefault="00672BD6" w:rsidP="00672BD6">
                            <w:pPr>
                              <w:rPr>
                                <w:szCs w:val="24"/>
                              </w:rPr>
                            </w:pPr>
                            <w:r w:rsidRPr="007876E0">
                              <w:rPr>
                                <w:rFonts w:ascii="Times New Roman" w:eastAsia="黑体" w:hAnsi="Times New Roman" w:hint="eastAsia"/>
                                <w:color w:val="FF0000"/>
                                <w:szCs w:val="24"/>
                                <w:highlight w:val="yellow"/>
                              </w:rPr>
                              <w:t>输完内容后，请将此对话框删掉。</w:t>
                            </w:r>
                          </w:p>
                          <w:p w14:paraId="7926BC69" w14:textId="77777777" w:rsidR="00672BD6" w:rsidRPr="00672BD6" w:rsidRDefault="00672BD6">
                            <w:pPr>
                              <w:rPr>
                                <w:rFonts w:ascii="Times New Roman" w:eastAsia="黑体" w:hAnsi="Times New Roman"/>
                                <w:color w:val="FF0000"/>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6281E" id="自选图形 28" o:spid="_x0000_s1027" type="#_x0000_t62" style="position:absolute;left:0;text-align:left;margin-left:171.5pt;margin-top:33.4pt;width:319.75pt;height:18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" adj="2976,-2482">
                <v:textbox>
                  <w:txbxContent>
                    <w:p w14:paraId="59261741" w14:textId="77777777"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1. </w:t>
                      </w:r>
                      <w:r>
                        <w:rPr>
                          <w:rFonts w:ascii="Times New Roman" w:eastAsia="黑体" w:hAnsi="Times New Roman"/>
                          <w:color w:val="FF0000"/>
                          <w:szCs w:val="24"/>
                        </w:rPr>
                        <w:t>题目英文字体为</w:t>
                      </w:r>
                      <w:r>
                        <w:rPr>
                          <w:rFonts w:ascii="Times New Roman" w:eastAsia="黑体" w:hAnsi="Times New Roman"/>
                          <w:color w:val="FF0000"/>
                          <w:szCs w:val="24"/>
                        </w:rPr>
                        <w:t xml:space="preserve">Times New Roman </w:t>
                      </w:r>
                      <w:r w:rsidR="000D56A1">
                        <w:rPr>
                          <w:rFonts w:ascii="Times New Roman" w:eastAsia="黑体" w:hAnsi="Times New Roman" w:hint="eastAsia"/>
                          <w:color w:val="FF0000"/>
                          <w:szCs w:val="24"/>
                        </w:rPr>
                        <w:t>，</w:t>
                      </w:r>
                      <w:r w:rsidR="00CB4520">
                        <w:rPr>
                          <w:rFonts w:ascii="Times New Roman" w:eastAsia="黑体" w:hAnsi="Times New Roman" w:hint="eastAsia"/>
                          <w:color w:val="FF0000"/>
                          <w:szCs w:val="24"/>
                        </w:rPr>
                        <w:t>下方</w:t>
                      </w:r>
                      <w:r w:rsidR="000D56A1">
                        <w:rPr>
                          <w:rFonts w:ascii="Times New Roman" w:eastAsia="黑体" w:hAnsi="Times New Roman" w:hint="eastAsia"/>
                          <w:color w:val="FF0000"/>
                          <w:szCs w:val="24"/>
                        </w:rPr>
                        <w:t>中文</w:t>
                      </w:r>
                      <w:r w:rsidR="00CB4520">
                        <w:rPr>
                          <w:rFonts w:ascii="Times New Roman" w:eastAsia="黑体" w:hAnsi="Times New Roman" w:hint="eastAsia"/>
                          <w:color w:val="FF0000"/>
                          <w:szCs w:val="24"/>
                        </w:rPr>
                        <w:t>题目</w:t>
                      </w:r>
                      <w:r w:rsidR="000D56A1">
                        <w:rPr>
                          <w:rFonts w:ascii="Times New Roman" w:eastAsia="黑体" w:hAnsi="Times New Roman" w:hint="eastAsia"/>
                          <w:color w:val="FF0000"/>
                          <w:szCs w:val="24"/>
                        </w:rPr>
                        <w:t>为楷体，</w:t>
                      </w:r>
                      <w:r>
                        <w:rPr>
                          <w:rFonts w:ascii="Times New Roman" w:eastAsia="黑体" w:hAnsi="Times New Roman"/>
                          <w:color w:val="FF0000"/>
                          <w:szCs w:val="24"/>
                        </w:rPr>
                        <w:t>字号为默认，规定格式请勿擅自更改。</w:t>
                      </w:r>
                    </w:p>
                    <w:p w14:paraId="25570DBA" w14:textId="77777777"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2. </w:t>
                      </w:r>
                      <w:r>
                        <w:rPr>
                          <w:rFonts w:ascii="Times New Roman" w:eastAsia="黑体" w:hAnsi="Times New Roman"/>
                          <w:color w:val="FF0000"/>
                          <w:szCs w:val="24"/>
                        </w:rPr>
                        <w:t>题目的实词首字母大写，如</w:t>
                      </w:r>
                      <w:r>
                        <w:rPr>
                          <w:rFonts w:ascii="Times New Roman" w:eastAsia="黑体" w:hAnsi="Times New Roman"/>
                          <w:color w:val="FF0000"/>
                          <w:szCs w:val="24"/>
                        </w:rPr>
                        <w:t>Teacher</w:t>
                      </w:r>
                      <w:r>
                        <w:rPr>
                          <w:rFonts w:ascii="Times New Roman" w:eastAsia="黑体" w:hAnsi="Times New Roman"/>
                          <w:color w:val="FF0000"/>
                          <w:szCs w:val="24"/>
                        </w:rPr>
                        <w:t>；大于</w:t>
                      </w:r>
                      <w:r w:rsidR="00AF6D7A">
                        <w:rPr>
                          <w:rFonts w:ascii="Times New Roman" w:eastAsia="黑体" w:hAnsi="Times New Roman"/>
                          <w:color w:val="FF0000"/>
                          <w:szCs w:val="24"/>
                        </w:rPr>
                        <w:t>4</w:t>
                      </w:r>
                      <w:r>
                        <w:rPr>
                          <w:rFonts w:ascii="Times New Roman" w:eastAsia="黑体" w:hAnsi="Times New Roman"/>
                          <w:color w:val="FF0000"/>
                          <w:szCs w:val="24"/>
                        </w:rPr>
                        <w:t>个字母的虚词首字母也大写，如</w:t>
                      </w:r>
                      <w:r w:rsidR="00AF6D7A">
                        <w:rPr>
                          <w:rFonts w:ascii="Times New Roman" w:eastAsia="黑体" w:hAnsi="Times New Roman" w:hint="eastAsia"/>
                          <w:color w:val="FF0000"/>
                          <w:szCs w:val="24"/>
                        </w:rPr>
                        <w:t>From</w:t>
                      </w:r>
                      <w:r>
                        <w:rPr>
                          <w:rFonts w:ascii="Times New Roman" w:eastAsia="黑体" w:hAnsi="Times New Roman"/>
                          <w:color w:val="FF0000"/>
                          <w:szCs w:val="24"/>
                        </w:rPr>
                        <w:t>；</w:t>
                      </w:r>
                    </w:p>
                    <w:p w14:paraId="17B66EBE" w14:textId="77777777"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3. </w:t>
                      </w:r>
                      <w:r>
                        <w:rPr>
                          <w:rFonts w:ascii="Times New Roman" w:eastAsia="黑体" w:hAnsi="Times New Roman"/>
                          <w:color w:val="FF0000"/>
                          <w:szCs w:val="24"/>
                        </w:rPr>
                        <w:t>英文文本中的标点符号必须是半角，而不是全角；</w:t>
                      </w:r>
                    </w:p>
                    <w:p w14:paraId="4CC31E27" w14:textId="58DD19F6" w:rsidR="009C4043" w:rsidRDefault="009C4043">
                      <w:pPr>
                        <w:rPr>
                          <w:rFonts w:ascii="Times New Roman" w:eastAsia="黑体" w:hAnsi="Times New Roman"/>
                          <w:color w:val="FF0000"/>
                          <w:szCs w:val="24"/>
                        </w:rPr>
                      </w:pPr>
                      <w:r>
                        <w:rPr>
                          <w:rFonts w:ascii="Times New Roman" w:eastAsia="黑体" w:hAnsi="Times New Roman"/>
                          <w:color w:val="FF0000"/>
                          <w:szCs w:val="24"/>
                        </w:rPr>
                        <w:t xml:space="preserve">4. </w:t>
                      </w:r>
                      <w:r>
                        <w:rPr>
                          <w:rFonts w:ascii="Times New Roman" w:eastAsia="黑体" w:hAnsi="Times New Roman"/>
                          <w:color w:val="FF0000"/>
                          <w:szCs w:val="24"/>
                        </w:rPr>
                        <w:t>题目长度</w:t>
                      </w:r>
                      <w:r w:rsidR="000D56A1">
                        <w:rPr>
                          <w:rFonts w:ascii="Times New Roman" w:eastAsia="黑体" w:hAnsi="Times New Roman" w:hint="eastAsia"/>
                          <w:color w:val="FF0000"/>
                          <w:szCs w:val="24"/>
                        </w:rPr>
                        <w:t>必须反复精简</w:t>
                      </w:r>
                      <w:r w:rsidR="006D6D57">
                        <w:rPr>
                          <w:rFonts w:ascii="Times New Roman" w:eastAsia="黑体" w:hAnsi="Times New Roman" w:hint="eastAsia"/>
                          <w:color w:val="FF0000"/>
                          <w:szCs w:val="24"/>
                        </w:rPr>
                        <w:t>；</w:t>
                      </w:r>
                      <w:r w:rsidR="006D6D57">
                        <w:rPr>
                          <w:rFonts w:ascii="Times New Roman" w:eastAsia="黑体" w:hAnsi="Times New Roman"/>
                          <w:color w:val="FF0000"/>
                          <w:szCs w:val="24"/>
                        </w:rPr>
                        <w:t xml:space="preserve"> </w:t>
                      </w:r>
                    </w:p>
                    <w:p w14:paraId="7468A1AB" w14:textId="77777777" w:rsidR="009C4043" w:rsidRDefault="009C4043">
                      <w:pPr>
                        <w:rPr>
                          <w:rFonts w:ascii="Times New Roman" w:eastAsia="黑体" w:hAnsi="Times New Roman"/>
                          <w:color w:val="FF0000"/>
                          <w:szCs w:val="24"/>
                        </w:rPr>
                      </w:pPr>
                      <w:r>
                        <w:rPr>
                          <w:rFonts w:ascii="Times New Roman" w:eastAsia="黑体" w:hAnsi="Times New Roman" w:hint="eastAsia"/>
                          <w:color w:val="FF0000"/>
                          <w:szCs w:val="24"/>
                        </w:rPr>
                        <w:t>5</w:t>
                      </w:r>
                      <w:r>
                        <w:rPr>
                          <w:rFonts w:ascii="Times New Roman" w:eastAsia="黑体" w:hAnsi="Times New Roman"/>
                          <w:color w:val="FF0000"/>
                          <w:szCs w:val="24"/>
                        </w:rPr>
                        <w:t xml:space="preserve">. </w:t>
                      </w:r>
                      <w:r>
                        <w:rPr>
                          <w:rFonts w:ascii="Times New Roman" w:eastAsia="黑体" w:hAnsi="Times New Roman" w:hint="eastAsia"/>
                          <w:color w:val="FF0000"/>
                          <w:szCs w:val="24"/>
                        </w:rPr>
                        <w:t>题目要居中。</w:t>
                      </w:r>
                    </w:p>
                    <w:p w14:paraId="6D0F25B7" w14:textId="77777777" w:rsidR="00672BD6" w:rsidRDefault="00672BD6" w:rsidP="00672BD6">
                      <w:pPr>
                        <w:rPr>
                          <w:szCs w:val="24"/>
                        </w:rPr>
                      </w:pPr>
                      <w:r w:rsidRPr="007876E0">
                        <w:rPr>
                          <w:rFonts w:ascii="Times New Roman" w:eastAsia="黑体" w:hAnsi="Times New Roman" w:hint="eastAsia"/>
                          <w:color w:val="FF0000"/>
                          <w:szCs w:val="24"/>
                          <w:highlight w:val="yellow"/>
                        </w:rPr>
                        <w:t>输完内容后，请将此对话框删掉。</w:t>
                      </w:r>
                    </w:p>
                    <w:p w14:paraId="7926BC69" w14:textId="77777777" w:rsidR="00672BD6" w:rsidRPr="00672BD6" w:rsidRDefault="00672BD6">
                      <w:pPr>
                        <w:rPr>
                          <w:rFonts w:ascii="Times New Roman" w:eastAsia="黑体" w:hAnsi="Times New Roman"/>
                          <w:color w:val="FF0000"/>
                          <w:szCs w:val="24"/>
                        </w:rPr>
                      </w:pPr>
                    </w:p>
                  </w:txbxContent>
                </v:textbox>
              </v:shape>
            </w:pict>
          </mc:Fallback>
        </mc:AlternateContent>
      </w:r>
      <w:r w:rsidR="007876E0">
        <w:rPr>
          <w:rFonts w:ascii="黑体" w:eastAsia="黑体" w:hAnsi="Times New Roman"/>
          <w:bCs/>
          <w:noProof/>
          <w:spacing w:val="0"/>
          <w:kern w:val="2"/>
          <w:sz w:val="32"/>
          <w:szCs w:val="32"/>
        </w:rPr>
        <mc:AlternateContent>
          <mc:Choice Requires="wps">
            <w:drawing>
              <wp:anchor distT="0" distB="0" distL="114300" distR="114300" simplePos="0" relativeHeight="251647488" behindDoc="0" locked="0" layoutInCell="1" allowOverlap="1" wp14:anchorId="3C4CC998" wp14:editId="68DE8E4E">
                <wp:simplePos x="0" y="0"/>
                <wp:positionH relativeFrom="column">
                  <wp:posOffset>1344295</wp:posOffset>
                </wp:positionH>
                <wp:positionV relativeFrom="paragraph">
                  <wp:posOffset>310515</wp:posOffset>
                </wp:positionV>
                <wp:extent cx="3692525" cy="0"/>
                <wp:effectExtent l="10795" t="12700" r="11430" b="6350"/>
                <wp:wrapNone/>
                <wp:docPr id="29" name="自选图形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5A2980" id="_x0000_t32" coordsize="21600,21600" o:spt="32" o:oned="t" path="m,l21600,21600e" filled="f">
                <v:path arrowok="t" fillok="f" o:connecttype="none"/>
                <o:lock v:ext="edit" shapetype="t"/>
              </v:shapetype>
              <v:shape id="自选图形 7" o:spid="_x0000_s1026" type="#_x0000_t32" style="position:absolute;left:0;text-align:left;margin-left:105.85pt;margin-top:24.45pt;width:290.75pt;height: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"/>
            </w:pict>
          </mc:Fallback>
        </mc:AlternateContent>
      </w:r>
      <w:r w:rsidR="009C4043">
        <w:rPr>
          <w:rFonts w:ascii="黑体" w:eastAsia="黑体" w:hAnsi="Times New Roman" w:hint="eastAsia"/>
          <w:bCs/>
          <w:spacing w:val="0"/>
          <w:kern w:val="2"/>
          <w:sz w:val="32"/>
          <w:szCs w:val="32"/>
        </w:rPr>
        <w:t>题目</w:t>
      </w:r>
      <w:r w:rsidR="009C4043">
        <w:rPr>
          <w:rFonts w:ascii="楷体_GB2312" w:eastAsia="楷体_GB2312" w:hAnsi="Times New Roman" w:hint="eastAsia"/>
          <w:bCs/>
          <w:spacing w:val="0"/>
          <w:kern w:val="2"/>
          <w:sz w:val="32"/>
          <w:szCs w:val="32"/>
        </w:rPr>
        <w:t>：</w:t>
      </w:r>
      <w:r w:rsidR="009C4043">
        <w:rPr>
          <w:rFonts w:ascii="Times New Roman" w:eastAsia="黑体" w:hAnsi="Times New Roman"/>
          <w:sz w:val="32"/>
          <w:szCs w:val="32"/>
        </w:rPr>
        <w:fldChar w:fldCharType="begin"/>
      </w:r>
      <w:r w:rsidR="009C4043">
        <w:rPr>
          <w:rFonts w:ascii="Times New Roman" w:eastAsia="黑体" w:hAnsi="Times New Roman"/>
          <w:sz w:val="32"/>
          <w:szCs w:val="32"/>
        </w:rPr>
        <w:instrText xml:space="preserve"> MACROBUTTON  AcceptAllChangesInDocAndStopTracking [</w:instrText>
      </w:r>
      <w:r w:rsidR="009C4043">
        <w:rPr>
          <w:rFonts w:ascii="Times New Roman" w:eastAsia="黑体" w:hAnsi="Times New Roman"/>
          <w:sz w:val="32"/>
          <w:szCs w:val="32"/>
        </w:rPr>
        <w:instrText>单击键入</w:instrText>
      </w:r>
      <w:r w:rsidR="009C4043">
        <w:rPr>
          <w:rFonts w:ascii="Times New Roman" w:eastAsia="黑体" w:hAnsi="Times New Roman"/>
          <w:sz w:val="32"/>
          <w:szCs w:val="32"/>
        </w:rPr>
        <w:instrText xml:space="preserve">] </w:instrText>
      </w:r>
      <w:r w:rsidR="009C4043">
        <w:rPr>
          <w:rFonts w:ascii="Times New Roman" w:eastAsia="黑体" w:hAnsi="Times New Roman"/>
          <w:sz w:val="32"/>
          <w:szCs w:val="32"/>
        </w:rPr>
        <w:fldChar w:fldCharType="end"/>
      </w:r>
      <w:r w:rsidR="009C4043">
        <w:rPr>
          <w:rFonts w:ascii="Times New Roman" w:eastAsia="楷体_GB2312" w:hAnsi="Times New Roman"/>
          <w:bCs/>
          <w:spacing w:val="0"/>
          <w:kern w:val="2"/>
          <w:sz w:val="32"/>
          <w:szCs w:val="32"/>
        </w:rPr>
        <w:t xml:space="preserve"> </w:t>
      </w:r>
    </w:p>
    <w:p w14:paraId="2728308E" w14:textId="3E2C1BD1" w:rsidR="009C4043" w:rsidRDefault="009C4043">
      <w:pPr>
        <w:widowControl w:val="0"/>
        <w:tabs>
          <w:tab w:val="clear" w:pos="8640"/>
        </w:tabs>
        <w:adjustRightInd w:val="0"/>
        <w:snapToGrid w:val="0"/>
        <w:spacing w:line="360" w:lineRule="auto"/>
        <w:ind w:firstLineChars="350" w:firstLine="1120"/>
        <w:rPr>
          <w:rFonts w:ascii="Times New Roman" w:eastAsia="楷体_GB2312" w:hAnsi="Times New Roman"/>
          <w:bCs/>
          <w:spacing w:val="0"/>
          <w:kern w:val="2"/>
          <w:sz w:val="32"/>
          <w:szCs w:val="32"/>
        </w:rPr>
      </w:pPr>
      <w:r>
        <w:rPr>
          <w:rFonts w:ascii="Times New Roman" w:eastAsia="黑体" w:hAnsi="Times New Roman"/>
          <w:sz w:val="32"/>
          <w:szCs w:val="32"/>
        </w:rPr>
        <w:fldChar w:fldCharType="begin"/>
      </w:r>
      <w:r>
        <w:rPr>
          <w:rFonts w:ascii="Times New Roman" w:eastAsia="黑体" w:hAnsi="Times New Roman"/>
          <w:sz w:val="32"/>
          <w:szCs w:val="32"/>
        </w:rPr>
        <w:instrText xml:space="preserve"> MACROBUTTON  AcceptAllChangesInDocAndStopTracking [</w:instrText>
      </w:r>
      <w:r>
        <w:rPr>
          <w:rFonts w:ascii="Times New Roman" w:eastAsia="黑体" w:hAnsi="黑体"/>
          <w:sz w:val="32"/>
          <w:szCs w:val="32"/>
        </w:rPr>
        <w:instrText>单击键入</w:instrText>
      </w:r>
      <w:r>
        <w:rPr>
          <w:rFonts w:ascii="Times New Roman" w:eastAsia="黑体" w:hAnsi="Times New Roman"/>
          <w:sz w:val="32"/>
          <w:szCs w:val="32"/>
        </w:rPr>
        <w:instrText xml:space="preserve">] </w:instrText>
      </w:r>
      <w:r>
        <w:rPr>
          <w:rFonts w:ascii="Times New Roman" w:eastAsia="黑体" w:hAnsi="Times New Roman"/>
          <w:sz w:val="32"/>
          <w:szCs w:val="32"/>
        </w:rPr>
        <w:fldChar w:fldCharType="end"/>
      </w:r>
      <w:r w:rsidR="007876E0">
        <w:rPr>
          <w:rFonts w:ascii="Times New Roman" w:eastAsia="楷体_GB2312" w:hAnsi="Times New Roman"/>
          <w:bCs/>
          <w:noProof/>
          <w:spacing w:val="0"/>
          <w:kern w:val="2"/>
          <w:sz w:val="32"/>
          <w:szCs w:val="32"/>
        </w:rPr>
        <mc:AlternateContent>
          <mc:Choice Requires="wps">
            <w:drawing>
              <wp:anchor distT="0" distB="0" distL="114300" distR="114300" simplePos="0" relativeHeight="251648512" behindDoc="0" locked="0" layoutInCell="1" allowOverlap="1" wp14:anchorId="511FE19E" wp14:editId="4F1F39F9">
                <wp:simplePos x="0" y="0"/>
                <wp:positionH relativeFrom="column">
                  <wp:posOffset>720725</wp:posOffset>
                </wp:positionH>
                <wp:positionV relativeFrom="paragraph">
                  <wp:posOffset>308610</wp:posOffset>
                </wp:positionV>
                <wp:extent cx="4274185" cy="0"/>
                <wp:effectExtent l="6350" t="6350" r="5715" b="12700"/>
                <wp:wrapNone/>
                <wp:docPr id="27" name="自选图形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74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7F7C0" id="自选图形 8" o:spid="_x0000_s1026" type="#_x0000_t32" style="position:absolute;left:0;text-align:left;margin-left:56.75pt;margin-top:24.3pt;width:336.55pt;height:0;flip:x;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"/>
            </w:pict>
          </mc:Fallback>
        </mc:AlternateContent>
      </w:r>
    </w:p>
    <w:p w14:paraId="4BDB7BD8" w14:textId="77777777" w:rsidR="009C4043" w:rsidRDefault="009C4043">
      <w:pPr>
        <w:widowControl w:val="0"/>
        <w:tabs>
          <w:tab w:val="clear" w:pos="8640"/>
        </w:tabs>
        <w:adjustRightInd w:val="0"/>
        <w:snapToGrid w:val="0"/>
        <w:spacing w:line="360" w:lineRule="auto"/>
        <w:ind w:firstLineChars="350" w:firstLine="1120"/>
        <w:rPr>
          <w:rFonts w:ascii="Times New Roman" w:eastAsia="楷体_GB2312" w:hAnsi="Times New Roman"/>
          <w:bCs/>
          <w:spacing w:val="0"/>
          <w:kern w:val="2"/>
          <w:sz w:val="32"/>
          <w:szCs w:val="32"/>
        </w:rPr>
      </w:pPr>
      <w:r>
        <w:rPr>
          <w:rFonts w:ascii="Times New Roman" w:eastAsia="黑体" w:hAnsi="Times New Roman"/>
          <w:sz w:val="32"/>
          <w:szCs w:val="32"/>
        </w:rPr>
        <w:fldChar w:fldCharType="begin"/>
      </w:r>
      <w:r>
        <w:rPr>
          <w:rFonts w:ascii="Times New Roman" w:eastAsia="黑体" w:hAnsi="Times New Roman"/>
          <w:sz w:val="32"/>
          <w:szCs w:val="32"/>
        </w:rPr>
        <w:instrText xml:space="preserve"> MACROBUTTON  AcceptAllChangesInDocAndStopTracking [</w:instrText>
      </w:r>
      <w:r>
        <w:rPr>
          <w:rFonts w:ascii="Times New Roman" w:eastAsia="黑体" w:hAnsi="黑体"/>
          <w:sz w:val="32"/>
          <w:szCs w:val="32"/>
        </w:rPr>
        <w:instrText>单击键入</w:instrText>
      </w:r>
      <w:r>
        <w:rPr>
          <w:rFonts w:ascii="Times New Roman" w:eastAsia="黑体" w:hAnsi="Times New Roman"/>
          <w:sz w:val="32"/>
          <w:szCs w:val="32"/>
        </w:rPr>
        <w:instrText xml:space="preserve">] </w:instrText>
      </w:r>
      <w:r>
        <w:rPr>
          <w:rFonts w:ascii="Times New Roman" w:eastAsia="黑体" w:hAnsi="Times New Roman"/>
          <w:sz w:val="32"/>
          <w:szCs w:val="32"/>
        </w:rPr>
        <w:fldChar w:fldCharType="end"/>
      </w:r>
      <w:r w:rsidR="007876E0">
        <w:rPr>
          <w:rFonts w:ascii="Times New Roman" w:eastAsia="楷体_GB2312" w:hAnsi="Times New Roman"/>
          <w:bCs/>
          <w:noProof/>
          <w:spacing w:val="0"/>
          <w:kern w:val="2"/>
          <w:sz w:val="32"/>
          <w:szCs w:val="32"/>
        </w:rPr>
        <mc:AlternateContent>
          <mc:Choice Requires="wps">
            <w:drawing>
              <wp:anchor distT="0" distB="0" distL="114300" distR="114300" simplePos="0" relativeHeight="251649536" behindDoc="0" locked="0" layoutInCell="1" allowOverlap="1" wp14:anchorId="7BFFDB8C" wp14:editId="21967EC0">
                <wp:simplePos x="0" y="0"/>
                <wp:positionH relativeFrom="column">
                  <wp:posOffset>720725</wp:posOffset>
                </wp:positionH>
                <wp:positionV relativeFrom="paragraph">
                  <wp:posOffset>306705</wp:posOffset>
                </wp:positionV>
                <wp:extent cx="4274185" cy="6985"/>
                <wp:effectExtent l="6350" t="8890" r="5715" b="12700"/>
                <wp:wrapNone/>
                <wp:docPr id="26" name="自选图形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74185"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3373ED" id="自选图形 9" o:spid="_x0000_s1026" type="#_x0000_t32" style="position:absolute;left:0;text-align:left;margin-left:56.75pt;margin-top:24.15pt;width:336.55pt;height:.5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"/>
            </w:pict>
          </mc:Fallback>
        </mc:AlternateContent>
      </w:r>
    </w:p>
    <w:p w14:paraId="3E2AF984" w14:textId="77777777" w:rsidR="009C4043" w:rsidRDefault="009C4043">
      <w:pPr>
        <w:widowControl w:val="0"/>
        <w:tabs>
          <w:tab w:val="clear" w:pos="8640"/>
        </w:tabs>
        <w:adjustRightInd w:val="0"/>
        <w:snapToGrid w:val="0"/>
        <w:spacing w:line="360" w:lineRule="auto"/>
        <w:ind w:firstLineChars="350" w:firstLine="1120"/>
        <w:rPr>
          <w:rFonts w:ascii="Times New Roman" w:eastAsia="楷体_GB2312" w:hAnsi="Times New Roman"/>
          <w:bCs/>
          <w:spacing w:val="0"/>
          <w:kern w:val="2"/>
          <w:sz w:val="32"/>
          <w:szCs w:val="32"/>
        </w:rPr>
      </w:pPr>
      <w:r>
        <w:rPr>
          <w:rFonts w:ascii="Times New Roman" w:eastAsia="黑体" w:hAnsi="Times New Roman"/>
          <w:sz w:val="32"/>
          <w:szCs w:val="32"/>
        </w:rPr>
        <w:fldChar w:fldCharType="begin"/>
      </w:r>
      <w:r>
        <w:rPr>
          <w:rFonts w:ascii="Times New Roman" w:eastAsia="黑体" w:hAnsi="Times New Roman"/>
          <w:sz w:val="32"/>
          <w:szCs w:val="32"/>
        </w:rPr>
        <w:instrText xml:space="preserve"> MACROBUTTON  AcceptAllChangesInDocAndStopTracking [</w:instrText>
      </w:r>
      <w:r>
        <w:rPr>
          <w:rFonts w:ascii="Times New Roman" w:eastAsia="黑体" w:hAnsi="黑体"/>
          <w:sz w:val="32"/>
          <w:szCs w:val="32"/>
        </w:rPr>
        <w:instrText>单击键入</w:instrText>
      </w:r>
      <w:r>
        <w:rPr>
          <w:rFonts w:ascii="Times New Roman" w:eastAsia="黑体" w:hAnsi="Times New Roman"/>
          <w:sz w:val="32"/>
          <w:szCs w:val="32"/>
        </w:rPr>
        <w:instrText xml:space="preserve">] </w:instrText>
      </w:r>
      <w:r>
        <w:rPr>
          <w:rFonts w:ascii="Times New Roman" w:eastAsia="黑体" w:hAnsi="Times New Roman"/>
          <w:sz w:val="32"/>
          <w:szCs w:val="32"/>
        </w:rPr>
        <w:fldChar w:fldCharType="end"/>
      </w:r>
      <w:r w:rsidR="007876E0">
        <w:rPr>
          <w:rFonts w:ascii="Times New Roman" w:eastAsia="楷体_GB2312" w:hAnsi="Times New Roman"/>
          <w:bCs/>
          <w:noProof/>
          <w:spacing w:val="0"/>
          <w:kern w:val="2"/>
          <w:sz w:val="32"/>
          <w:szCs w:val="32"/>
        </w:rPr>
        <mc:AlternateContent>
          <mc:Choice Requires="wps">
            <w:drawing>
              <wp:anchor distT="0" distB="0" distL="114300" distR="114300" simplePos="0" relativeHeight="251650560" behindDoc="0" locked="0" layoutInCell="1" allowOverlap="1" wp14:anchorId="25894D04" wp14:editId="1F5C4DF3">
                <wp:simplePos x="0" y="0"/>
                <wp:positionH relativeFrom="column">
                  <wp:posOffset>720725</wp:posOffset>
                </wp:positionH>
                <wp:positionV relativeFrom="paragraph">
                  <wp:posOffset>304800</wp:posOffset>
                </wp:positionV>
                <wp:extent cx="4274185" cy="0"/>
                <wp:effectExtent l="6350" t="12065" r="5715" b="6985"/>
                <wp:wrapNone/>
                <wp:docPr id="25" name="自选图形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74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F97B10" id="自选图形 10" o:spid="_x0000_s1026" type="#_x0000_t32" style="position:absolute;left:0;text-align:left;margin-left:56.75pt;margin-top:24pt;width:336.55pt;height:0;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"/>
            </w:pict>
          </mc:Fallback>
        </mc:AlternateContent>
      </w:r>
    </w:p>
    <w:p w14:paraId="11B313F3" w14:textId="77777777" w:rsidR="009C4043" w:rsidRDefault="009C4043">
      <w:pPr>
        <w:widowControl w:val="0"/>
        <w:tabs>
          <w:tab w:val="clear" w:pos="8640"/>
        </w:tabs>
        <w:adjustRightInd w:val="0"/>
        <w:snapToGrid w:val="0"/>
        <w:rPr>
          <w:rFonts w:ascii="Times New Roman" w:eastAsia="宋体" w:hAnsi="Times New Roman"/>
          <w:spacing w:val="0"/>
          <w:kern w:val="2"/>
          <w:sz w:val="21"/>
        </w:rPr>
      </w:pPr>
    </w:p>
    <w:tbl>
      <w:tblPr>
        <w:tblW w:w="5666" w:type="dxa"/>
        <w:jc w:val="center"/>
        <w:tblLayout w:type="fixed"/>
        <w:tblLook w:val="0000" w:firstRow="0" w:lastRow="0" w:firstColumn="0" w:lastColumn="0" w:noHBand="0" w:noVBand="0"/>
      </w:tblPr>
      <w:tblGrid>
        <w:gridCol w:w="1701"/>
        <w:gridCol w:w="3965"/>
      </w:tblGrid>
      <w:tr w:rsidR="004F6CC9" w14:paraId="68785DDC" w14:textId="77777777" w:rsidTr="004F6CC9">
        <w:trPr>
          <w:trHeight w:hRule="exact" w:val="680"/>
          <w:jc w:val="center"/>
        </w:trPr>
        <w:tc>
          <w:tcPr>
            <w:tcW w:w="1701" w:type="dxa"/>
            <w:vAlign w:val="bottom"/>
          </w:tcPr>
          <w:p w14:paraId="1E110056" w14:textId="4A96FCC8" w:rsidR="004F6CC9" w:rsidRDefault="004F6CC9">
            <w:pPr>
              <w:widowControl w:val="0"/>
              <w:tabs>
                <w:tab w:val="clear" w:pos="8640"/>
              </w:tabs>
              <w:adjustRightInd w:val="0"/>
              <w:snapToGrid w:val="0"/>
              <w:jc w:val="distribute"/>
              <w:rPr>
                <w:rFonts w:ascii="黑体" w:eastAsia="黑体" w:hAnsi="黑体" w:cs="黑体"/>
                <w:b/>
                <w:bCs/>
                <w:spacing w:val="12"/>
                <w:kern w:val="2"/>
                <w:sz w:val="52"/>
                <w:szCs w:val="32"/>
              </w:rPr>
            </w:pPr>
            <w:r>
              <w:rPr>
                <w:rFonts w:ascii="黑体" w:eastAsia="黑体" w:hAnsi="黑体" w:cs="黑体" w:hint="eastAsia"/>
                <w:spacing w:val="0"/>
                <w:sz w:val="28"/>
                <w:szCs w:val="28"/>
              </w:rPr>
              <w:t>姓名</w:t>
            </w:r>
          </w:p>
        </w:tc>
        <w:bookmarkStart w:id="0" w:name="_Hlk39432135"/>
        <w:tc>
          <w:tcPr>
            <w:tcW w:w="3965" w:type="dxa"/>
            <w:tcBorders>
              <w:top w:val="single" w:sz="4" w:space="0" w:color="auto"/>
              <w:bottom w:val="single" w:sz="4" w:space="0" w:color="auto"/>
            </w:tcBorders>
            <w:vAlign w:val="bottom"/>
          </w:tcPr>
          <w:p w14:paraId="0D46996B" w14:textId="63058873" w:rsidR="004F6CC9" w:rsidRDefault="004F6CC9">
            <w:pPr>
              <w:widowControl w:val="0"/>
              <w:tabs>
                <w:tab w:val="clear" w:pos="8640"/>
              </w:tabs>
              <w:adjustRightInd w:val="0"/>
              <w:snapToGrid w:val="0"/>
              <w:jc w:val="center"/>
              <w:rPr>
                <w:rFonts w:ascii="黑体" w:eastAsia="黑体" w:hAnsi="黑体" w:cs="黑体"/>
                <w:spacing w:val="12"/>
                <w:kern w:val="2"/>
                <w:sz w:val="32"/>
                <w:szCs w:val="32"/>
              </w:rPr>
            </w:pPr>
            <w:r>
              <w:rPr>
                <w:rFonts w:ascii="黑体" w:eastAsia="黑体" w:hAnsi="黑体"/>
                <w:sz w:val="32"/>
                <w:szCs w:val="32"/>
              </w:rPr>
              <w:fldChar w:fldCharType="begin"/>
            </w:r>
            <w:r>
              <w:rPr>
                <w:rFonts w:ascii="黑体" w:eastAsia="黑体" w:hAnsi="黑体"/>
                <w:sz w:val="32"/>
                <w:szCs w:val="32"/>
              </w:rPr>
              <w:instrText xml:space="preserve"> MACROBUTTON  AcceptAllChangesInDocAndStopTracking [单击键入] </w:instrText>
            </w:r>
            <w:r>
              <w:rPr>
                <w:rFonts w:ascii="黑体" w:eastAsia="黑体" w:hAnsi="黑体"/>
                <w:sz w:val="32"/>
                <w:szCs w:val="32"/>
              </w:rPr>
              <w:fldChar w:fldCharType="end"/>
            </w:r>
            <w:bookmarkEnd w:id="0"/>
          </w:p>
        </w:tc>
      </w:tr>
      <w:tr w:rsidR="004F6CC9" w14:paraId="3F37AC33" w14:textId="77777777" w:rsidTr="004F6CC9">
        <w:trPr>
          <w:trHeight w:hRule="exact" w:val="680"/>
          <w:jc w:val="center"/>
        </w:trPr>
        <w:tc>
          <w:tcPr>
            <w:tcW w:w="1701" w:type="dxa"/>
            <w:vAlign w:val="bottom"/>
          </w:tcPr>
          <w:p w14:paraId="6CB59F67" w14:textId="4E6877EC" w:rsidR="004F6CC9" w:rsidRDefault="004F6CC9">
            <w:pPr>
              <w:widowControl w:val="0"/>
              <w:tabs>
                <w:tab w:val="clear" w:pos="8640"/>
              </w:tabs>
              <w:adjustRightInd w:val="0"/>
              <w:snapToGrid w:val="0"/>
              <w:jc w:val="distribute"/>
              <w:rPr>
                <w:rFonts w:ascii="黑体" w:eastAsia="黑体" w:hAnsi="黑体" w:cs="黑体"/>
                <w:b/>
                <w:bCs/>
                <w:spacing w:val="12"/>
                <w:kern w:val="2"/>
                <w:sz w:val="52"/>
                <w:szCs w:val="32"/>
              </w:rPr>
            </w:pPr>
            <w:r>
              <w:rPr>
                <w:rFonts w:ascii="黑体" w:eastAsia="黑体" w:hAnsi="黑体" w:cs="黑体" w:hint="eastAsia"/>
                <w:spacing w:val="0"/>
                <w:sz w:val="28"/>
                <w:szCs w:val="28"/>
              </w:rPr>
              <w:t>学号</w:t>
            </w:r>
          </w:p>
        </w:tc>
        <w:tc>
          <w:tcPr>
            <w:tcW w:w="3965" w:type="dxa"/>
            <w:tcBorders>
              <w:top w:val="single" w:sz="4" w:space="0" w:color="auto"/>
              <w:bottom w:val="single" w:sz="4" w:space="0" w:color="auto"/>
            </w:tcBorders>
            <w:vAlign w:val="bottom"/>
          </w:tcPr>
          <w:p w14:paraId="0EB1347F" w14:textId="12F0ECC2" w:rsidR="004F6CC9" w:rsidRDefault="004F6CC9">
            <w:pPr>
              <w:widowControl w:val="0"/>
              <w:tabs>
                <w:tab w:val="clear" w:pos="8640"/>
              </w:tabs>
              <w:adjustRightInd w:val="0"/>
              <w:snapToGrid w:val="0"/>
              <w:jc w:val="center"/>
              <w:rPr>
                <w:rFonts w:ascii="黑体" w:eastAsia="黑体" w:hAnsi="黑体" w:cs="黑体"/>
                <w:b/>
                <w:bCs/>
                <w:spacing w:val="12"/>
                <w:kern w:val="2"/>
                <w:sz w:val="32"/>
                <w:szCs w:val="32"/>
              </w:rPr>
            </w:pPr>
            <w:r>
              <w:rPr>
                <w:rFonts w:ascii="黑体" w:eastAsia="黑体" w:hAnsi="黑体"/>
                <w:sz w:val="32"/>
                <w:szCs w:val="32"/>
              </w:rPr>
              <w:fldChar w:fldCharType="begin"/>
            </w:r>
            <w:r>
              <w:rPr>
                <w:rFonts w:ascii="黑体" w:eastAsia="黑体" w:hAnsi="黑体"/>
                <w:sz w:val="32"/>
                <w:szCs w:val="32"/>
              </w:rPr>
              <w:instrText xml:space="preserve"> MACROBUTTON  AcceptAllChangesInDocAndStopTracking [单击键入] </w:instrText>
            </w:r>
            <w:r>
              <w:rPr>
                <w:rFonts w:ascii="黑体" w:eastAsia="黑体" w:hAnsi="黑体"/>
                <w:sz w:val="32"/>
                <w:szCs w:val="32"/>
              </w:rPr>
              <w:fldChar w:fldCharType="end"/>
            </w:r>
          </w:p>
        </w:tc>
      </w:tr>
      <w:tr w:rsidR="004F6CC9" w14:paraId="1B71A3BC" w14:textId="77777777" w:rsidTr="004F6CC9">
        <w:trPr>
          <w:trHeight w:hRule="exact" w:val="680"/>
          <w:jc w:val="center"/>
        </w:trPr>
        <w:tc>
          <w:tcPr>
            <w:tcW w:w="1701" w:type="dxa"/>
            <w:vAlign w:val="bottom"/>
          </w:tcPr>
          <w:p w14:paraId="55D605FB" w14:textId="1FCA9F62" w:rsidR="004F6CC9" w:rsidRDefault="004F6CC9">
            <w:pPr>
              <w:widowControl w:val="0"/>
              <w:tabs>
                <w:tab w:val="clear" w:pos="8640"/>
              </w:tabs>
              <w:adjustRightInd w:val="0"/>
              <w:snapToGrid w:val="0"/>
              <w:jc w:val="distribute"/>
              <w:rPr>
                <w:rFonts w:ascii="黑体" w:eastAsia="黑体" w:hAnsi="黑体" w:cs="黑体"/>
                <w:b/>
                <w:bCs/>
                <w:spacing w:val="12"/>
                <w:kern w:val="2"/>
                <w:sz w:val="52"/>
                <w:szCs w:val="32"/>
              </w:rPr>
            </w:pPr>
            <w:r>
              <w:rPr>
                <w:rFonts w:ascii="黑体" w:eastAsia="黑体" w:hAnsi="黑体" w:cs="黑体" w:hint="eastAsia"/>
                <w:spacing w:val="0"/>
                <w:sz w:val="28"/>
                <w:szCs w:val="28"/>
              </w:rPr>
              <w:t>专业</w:t>
            </w:r>
          </w:p>
        </w:tc>
        <w:tc>
          <w:tcPr>
            <w:tcW w:w="3965" w:type="dxa"/>
            <w:tcBorders>
              <w:top w:val="single" w:sz="4" w:space="0" w:color="auto"/>
              <w:bottom w:val="single" w:sz="4" w:space="0" w:color="auto"/>
            </w:tcBorders>
            <w:vAlign w:val="bottom"/>
          </w:tcPr>
          <w:p w14:paraId="0EB045C7" w14:textId="47694912" w:rsidR="004F6CC9" w:rsidRDefault="004F6CC9">
            <w:pPr>
              <w:widowControl w:val="0"/>
              <w:tabs>
                <w:tab w:val="clear" w:pos="8640"/>
              </w:tabs>
              <w:adjustRightInd w:val="0"/>
              <w:snapToGrid w:val="0"/>
              <w:jc w:val="center"/>
              <w:rPr>
                <w:rFonts w:ascii="黑体" w:eastAsia="黑体" w:hAnsi="黑体" w:cs="黑体"/>
                <w:b/>
                <w:bCs/>
                <w:spacing w:val="12"/>
                <w:kern w:val="2"/>
                <w:sz w:val="32"/>
                <w:szCs w:val="32"/>
              </w:rPr>
            </w:pPr>
            <w:r>
              <w:rPr>
                <w:rFonts w:ascii="黑体" w:eastAsia="黑体" w:hAnsi="黑体"/>
                <w:sz w:val="32"/>
                <w:szCs w:val="32"/>
              </w:rPr>
              <w:fldChar w:fldCharType="begin"/>
            </w:r>
            <w:r>
              <w:rPr>
                <w:rFonts w:ascii="黑体" w:eastAsia="黑体" w:hAnsi="黑体"/>
                <w:sz w:val="32"/>
                <w:szCs w:val="32"/>
              </w:rPr>
              <w:instrText xml:space="preserve"> MACROBUTTON  AcceptAllChangesInDocAndStopTracking [单击键入] </w:instrText>
            </w:r>
            <w:r>
              <w:rPr>
                <w:rFonts w:ascii="黑体" w:eastAsia="黑体" w:hAnsi="黑体"/>
                <w:sz w:val="32"/>
                <w:szCs w:val="32"/>
              </w:rPr>
              <w:fldChar w:fldCharType="end"/>
            </w:r>
          </w:p>
        </w:tc>
      </w:tr>
      <w:tr w:rsidR="004F6CC9" w14:paraId="582048AD" w14:textId="77777777" w:rsidTr="004F6CC9">
        <w:trPr>
          <w:trHeight w:hRule="exact" w:val="680"/>
          <w:jc w:val="center"/>
        </w:trPr>
        <w:tc>
          <w:tcPr>
            <w:tcW w:w="1701" w:type="dxa"/>
            <w:vAlign w:val="bottom"/>
          </w:tcPr>
          <w:p w14:paraId="71A31EDD" w14:textId="6FE7E137" w:rsidR="004F6CC9" w:rsidRDefault="004F6CC9">
            <w:pPr>
              <w:widowControl w:val="0"/>
              <w:tabs>
                <w:tab w:val="clear" w:pos="8640"/>
              </w:tabs>
              <w:adjustRightInd w:val="0"/>
              <w:snapToGrid w:val="0"/>
              <w:jc w:val="distribute"/>
              <w:rPr>
                <w:rFonts w:ascii="黑体" w:eastAsia="黑体" w:hAnsi="黑体" w:cs="黑体"/>
                <w:b/>
                <w:bCs/>
                <w:spacing w:val="12"/>
                <w:kern w:val="2"/>
                <w:sz w:val="52"/>
                <w:szCs w:val="32"/>
              </w:rPr>
            </w:pPr>
            <w:r>
              <w:rPr>
                <w:rFonts w:ascii="黑体" w:eastAsia="黑体" w:hAnsi="黑体" w:cs="黑体" w:hint="eastAsia"/>
                <w:spacing w:val="0"/>
                <w:sz w:val="28"/>
                <w:szCs w:val="28"/>
              </w:rPr>
              <w:t>批次/</w:t>
            </w:r>
            <w:r>
              <w:rPr>
                <w:rFonts w:ascii="黑体" w:eastAsia="黑体" w:hAnsi="黑体" w:cs="黑体"/>
                <w:spacing w:val="0"/>
                <w:sz w:val="28"/>
                <w:szCs w:val="28"/>
              </w:rPr>
              <w:t>年级</w:t>
            </w:r>
          </w:p>
        </w:tc>
        <w:tc>
          <w:tcPr>
            <w:tcW w:w="3965" w:type="dxa"/>
            <w:tcBorders>
              <w:top w:val="single" w:sz="4" w:space="0" w:color="auto"/>
              <w:bottom w:val="single" w:sz="4" w:space="0" w:color="auto"/>
            </w:tcBorders>
            <w:vAlign w:val="bottom"/>
          </w:tcPr>
          <w:p w14:paraId="19E3EDA3" w14:textId="113DFB03" w:rsidR="004F6CC9" w:rsidRDefault="004F6CC9">
            <w:pPr>
              <w:widowControl w:val="0"/>
              <w:tabs>
                <w:tab w:val="clear" w:pos="8640"/>
              </w:tabs>
              <w:adjustRightInd w:val="0"/>
              <w:snapToGrid w:val="0"/>
              <w:jc w:val="center"/>
              <w:rPr>
                <w:rFonts w:ascii="黑体" w:eastAsia="黑体" w:hAnsi="黑体" w:cs="黑体"/>
                <w:b/>
                <w:bCs/>
                <w:spacing w:val="12"/>
                <w:kern w:val="2"/>
                <w:sz w:val="32"/>
                <w:szCs w:val="32"/>
              </w:rPr>
            </w:pPr>
            <w:r>
              <w:rPr>
                <w:rFonts w:ascii="黑体" w:eastAsia="黑体" w:hAnsi="黑体"/>
                <w:sz w:val="32"/>
                <w:szCs w:val="32"/>
              </w:rPr>
              <w:fldChar w:fldCharType="begin"/>
            </w:r>
            <w:r>
              <w:rPr>
                <w:rFonts w:ascii="黑体" w:eastAsia="黑体" w:hAnsi="黑体"/>
                <w:sz w:val="32"/>
                <w:szCs w:val="32"/>
              </w:rPr>
              <w:instrText xml:space="preserve"> MACROBUTTON  AcceptAllChangesInDocAndStopTracking [单击键入] </w:instrText>
            </w:r>
            <w:r>
              <w:rPr>
                <w:rFonts w:ascii="黑体" w:eastAsia="黑体" w:hAnsi="黑体"/>
                <w:sz w:val="32"/>
                <w:szCs w:val="32"/>
              </w:rPr>
              <w:fldChar w:fldCharType="end"/>
            </w:r>
          </w:p>
        </w:tc>
      </w:tr>
      <w:tr w:rsidR="004F6CC9" w14:paraId="28624C9D" w14:textId="77777777" w:rsidTr="004F6CC9">
        <w:trPr>
          <w:trHeight w:hRule="exact" w:val="680"/>
          <w:jc w:val="center"/>
        </w:trPr>
        <w:tc>
          <w:tcPr>
            <w:tcW w:w="1701" w:type="dxa"/>
            <w:vAlign w:val="bottom"/>
          </w:tcPr>
          <w:p w14:paraId="6990F31B" w14:textId="2DB7EADA" w:rsidR="004F6CC9" w:rsidRDefault="004F6CC9" w:rsidP="004F6CC9">
            <w:pPr>
              <w:widowControl w:val="0"/>
              <w:tabs>
                <w:tab w:val="clear" w:pos="8640"/>
              </w:tabs>
              <w:adjustRightInd w:val="0"/>
              <w:snapToGrid w:val="0"/>
              <w:jc w:val="distribute"/>
              <w:rPr>
                <w:rFonts w:ascii="黑体" w:eastAsia="黑体" w:hAnsi="黑体" w:cs="黑体"/>
                <w:b/>
                <w:bCs/>
                <w:spacing w:val="12"/>
                <w:kern w:val="2"/>
                <w:sz w:val="52"/>
                <w:szCs w:val="32"/>
              </w:rPr>
            </w:pPr>
            <w:r w:rsidRPr="004F6CC9">
              <w:rPr>
                <w:rFonts w:ascii="黑体" w:eastAsia="黑体" w:hAnsi="黑体" w:cs="黑体"/>
                <w:spacing w:val="0"/>
                <w:sz w:val="28"/>
                <w:szCs w:val="28"/>
              </w:rPr>
              <w:t>教学点</w:t>
            </w:r>
          </w:p>
        </w:tc>
        <w:tc>
          <w:tcPr>
            <w:tcW w:w="3965" w:type="dxa"/>
            <w:tcBorders>
              <w:top w:val="single" w:sz="4" w:space="0" w:color="auto"/>
              <w:bottom w:val="single" w:sz="4" w:space="0" w:color="auto"/>
            </w:tcBorders>
            <w:vAlign w:val="bottom"/>
          </w:tcPr>
          <w:p w14:paraId="78CB3FFA" w14:textId="4F588047" w:rsidR="004F6CC9" w:rsidRDefault="004F6CC9">
            <w:pPr>
              <w:widowControl w:val="0"/>
              <w:tabs>
                <w:tab w:val="clear" w:pos="8640"/>
              </w:tabs>
              <w:adjustRightInd w:val="0"/>
              <w:snapToGrid w:val="0"/>
              <w:jc w:val="center"/>
              <w:rPr>
                <w:rFonts w:ascii="黑体" w:eastAsia="黑体" w:hAnsi="黑体" w:cs="黑体"/>
                <w:b/>
                <w:bCs/>
                <w:spacing w:val="12"/>
                <w:kern w:val="2"/>
                <w:sz w:val="32"/>
                <w:szCs w:val="32"/>
              </w:rPr>
            </w:pPr>
            <w:r>
              <w:rPr>
                <w:rFonts w:ascii="黑体" w:eastAsia="黑体" w:hAnsi="黑体"/>
                <w:sz w:val="32"/>
                <w:szCs w:val="32"/>
              </w:rPr>
              <w:fldChar w:fldCharType="begin"/>
            </w:r>
            <w:r>
              <w:rPr>
                <w:rFonts w:ascii="黑体" w:eastAsia="黑体" w:hAnsi="黑体"/>
                <w:sz w:val="32"/>
                <w:szCs w:val="32"/>
              </w:rPr>
              <w:instrText xml:space="preserve"> MACROBUTTON  AcceptAllChangesInDocAndStopTracking [单击键入] </w:instrText>
            </w:r>
            <w:r>
              <w:rPr>
                <w:rFonts w:ascii="黑体" w:eastAsia="黑体" w:hAnsi="黑体"/>
                <w:sz w:val="32"/>
                <w:szCs w:val="32"/>
              </w:rPr>
              <w:fldChar w:fldCharType="end"/>
            </w:r>
          </w:p>
        </w:tc>
      </w:tr>
    </w:tbl>
    <w:p w14:paraId="5C21A08B" w14:textId="77777777" w:rsidR="009C4043" w:rsidRDefault="009C4043" w:rsidP="004F6CC9">
      <w:pPr>
        <w:tabs>
          <w:tab w:val="clear" w:pos="8640"/>
        </w:tabs>
        <w:spacing w:before="100" w:beforeAutospacing="1" w:after="100" w:afterAutospacing="1"/>
        <w:rPr>
          <w:rFonts w:ascii="Times New Roman" w:eastAsia="宋体" w:hAnsi="Times New Roman"/>
          <w:b/>
          <w:bCs/>
          <w:spacing w:val="0"/>
          <w:kern w:val="2"/>
          <w:sz w:val="36"/>
        </w:rPr>
        <w:sectPr w:rsidR="009C4043">
          <w:footerReference w:type="even" r:id="rId8"/>
          <w:footerReference w:type="default" r:id="rId9"/>
          <w:footerReference w:type="first" r:id="rId10"/>
          <w:pgSz w:w="12240" w:h="15840"/>
          <w:pgMar w:top="1440" w:right="1800" w:bottom="1440" w:left="1800" w:header="1440" w:footer="1440" w:gutter="0"/>
          <w:pgNumType w:start="1"/>
          <w:cols w:space="720"/>
          <w:titlePg/>
          <w:docGrid w:type="lines" w:linePitch="359"/>
        </w:sectPr>
      </w:pPr>
    </w:p>
    <w:p w14:paraId="1118EC4F" w14:textId="77777777" w:rsidR="009C4043" w:rsidRDefault="009C4043">
      <w:pPr>
        <w:tabs>
          <w:tab w:val="clear" w:pos="8640"/>
        </w:tabs>
        <w:spacing w:before="100" w:beforeAutospacing="1" w:after="100" w:afterAutospacing="1"/>
        <w:jc w:val="center"/>
        <w:rPr>
          <w:rFonts w:ascii="Arial Unicode MS" w:eastAsia="宋体" w:hAnsi="Arial Unicode MS" w:cs="Arial Unicode MS"/>
          <w:spacing w:val="0"/>
        </w:rPr>
      </w:pPr>
      <w:r>
        <w:rPr>
          <w:rFonts w:ascii="Times New Roman" w:eastAsia="宋体" w:hAnsi="Times New Roman" w:hint="eastAsia"/>
          <w:b/>
          <w:bCs/>
          <w:spacing w:val="0"/>
          <w:kern w:val="2"/>
          <w:sz w:val="36"/>
        </w:rPr>
        <w:lastRenderedPageBreak/>
        <w:t>学位论文原创性声明</w:t>
      </w:r>
    </w:p>
    <w:p w14:paraId="042E5730" w14:textId="0C863A6B" w:rsidR="009C4043" w:rsidRDefault="009C4043">
      <w:pPr>
        <w:tabs>
          <w:tab w:val="clear" w:pos="8640"/>
        </w:tabs>
        <w:adjustRightInd w:val="0"/>
        <w:snapToGrid w:val="0"/>
        <w:spacing w:line="480" w:lineRule="auto"/>
        <w:ind w:firstLine="480"/>
        <w:jc w:val="left"/>
        <w:rPr>
          <w:rFonts w:ascii="宋体" w:eastAsia="宋体" w:hAnsi="宋体"/>
          <w:b/>
          <w:spacing w:val="0"/>
          <w:szCs w:val="24"/>
        </w:rPr>
      </w:pPr>
      <w:r>
        <w:rPr>
          <w:rFonts w:ascii="宋体" w:eastAsia="宋体" w:hAnsi="宋体" w:hint="eastAsia"/>
          <w:b/>
          <w:spacing w:val="0"/>
          <w:szCs w:val="24"/>
        </w:rPr>
        <w:t>本人声明所呈交的学位论文</w:t>
      </w:r>
      <w:r>
        <w:rPr>
          <w:rFonts w:ascii="Times New Roman" w:eastAsia="宋体" w:hAnsi="宋体" w:hint="eastAsia"/>
          <w:b/>
          <w:spacing w:val="0"/>
          <w:szCs w:val="24"/>
        </w:rPr>
        <w:t>是我在导师的指导下进行研究工作所取得的研究成果。尽我所知，</w:t>
      </w:r>
      <w:r>
        <w:rPr>
          <w:rFonts w:ascii="宋体" w:eastAsia="宋体" w:hAnsi="宋体" w:hint="eastAsia"/>
          <w:b/>
          <w:spacing w:val="0"/>
          <w:szCs w:val="24"/>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14:paraId="00D380AB" w14:textId="77777777" w:rsidR="009C4043" w:rsidRDefault="009C4043">
      <w:pPr>
        <w:tabs>
          <w:tab w:val="clear" w:pos="8640"/>
        </w:tabs>
        <w:adjustRightInd w:val="0"/>
        <w:snapToGrid w:val="0"/>
        <w:spacing w:line="480" w:lineRule="auto"/>
        <w:ind w:firstLine="480"/>
        <w:jc w:val="left"/>
        <w:rPr>
          <w:rFonts w:ascii="宋体" w:eastAsia="宋体" w:hAnsi="宋体"/>
          <w:b/>
          <w:spacing w:val="0"/>
          <w:szCs w:val="24"/>
        </w:rPr>
      </w:pPr>
      <w:r>
        <w:rPr>
          <w:rFonts w:ascii="宋体" w:eastAsia="宋体" w:hAnsi="宋体" w:hint="eastAsia"/>
          <w:b/>
          <w:spacing w:val="0"/>
          <w:szCs w:val="24"/>
        </w:rPr>
        <w:t>本学位论文若有不实或者侵犯他人权利的，本人愿意承担一切相关的法律责任。</w:t>
      </w:r>
    </w:p>
    <w:p w14:paraId="4CFBC463" w14:textId="300E9439" w:rsidR="009C4043" w:rsidRDefault="009C4043">
      <w:pPr>
        <w:widowControl w:val="0"/>
        <w:tabs>
          <w:tab w:val="clear" w:pos="8640"/>
        </w:tabs>
        <w:adjustRightInd w:val="0"/>
        <w:snapToGrid w:val="0"/>
        <w:spacing w:line="360" w:lineRule="auto"/>
        <w:ind w:firstLineChars="294" w:firstLine="620"/>
        <w:rPr>
          <w:rFonts w:ascii="Arial Unicode MS" w:eastAsia="宋体" w:hAnsi="Arial Unicode MS"/>
          <w:spacing w:val="0"/>
          <w:kern w:val="2"/>
          <w:sz w:val="21"/>
        </w:rPr>
      </w:pPr>
      <w:r>
        <w:rPr>
          <w:rFonts w:ascii="Times New Roman" w:eastAsia="宋体" w:hAnsi="Times New Roman" w:hint="eastAsia"/>
          <w:b/>
          <w:bCs/>
          <w:spacing w:val="0"/>
          <w:kern w:val="2"/>
          <w:sz w:val="21"/>
        </w:rPr>
        <w:t>作者签名</w:t>
      </w:r>
      <w:bookmarkStart w:id="1" w:name="OLE_LINK1"/>
      <w:r w:rsidR="004F6CC9">
        <w:rPr>
          <w:rFonts w:ascii="Times New Roman" w:eastAsia="宋体" w:hAnsi="Times New Roman" w:hint="eastAsia"/>
          <w:b/>
          <w:bCs/>
          <w:spacing w:val="0"/>
          <w:kern w:val="2"/>
          <w:sz w:val="21"/>
        </w:rPr>
        <w:t>（手写）：</w:t>
      </w:r>
      <w:r>
        <w:rPr>
          <w:rFonts w:ascii="Times New Roman" w:eastAsia="宋体" w:hAnsi="Times New Roman" w:hint="eastAsia"/>
          <w:b/>
          <w:bCs/>
          <w:spacing w:val="0"/>
          <w:kern w:val="2"/>
          <w:sz w:val="21"/>
        </w:rPr>
        <w:t xml:space="preserve">   </w:t>
      </w:r>
      <w:bookmarkEnd w:id="1"/>
      <w:r>
        <w:rPr>
          <w:rFonts w:ascii="Times New Roman" w:eastAsia="宋体" w:hAnsi="Times New Roman" w:hint="eastAsia"/>
          <w:b/>
          <w:bCs/>
          <w:spacing w:val="0"/>
          <w:kern w:val="2"/>
          <w:sz w:val="21"/>
        </w:rPr>
        <w:t xml:space="preserve">     </w:t>
      </w:r>
      <w:r>
        <w:rPr>
          <w:rFonts w:ascii="Times New Roman" w:eastAsia="宋体" w:hAnsi="Times New Roman"/>
          <w:b/>
          <w:bCs/>
          <w:spacing w:val="0"/>
          <w:kern w:val="2"/>
          <w:sz w:val="21"/>
        </w:rPr>
        <w:t xml:space="preserve">                                               </w:t>
      </w:r>
      <w:r>
        <w:rPr>
          <w:rFonts w:ascii="Times New Roman" w:eastAsia="宋体" w:hAnsi="Times New Roman" w:hint="eastAsia"/>
          <w:b/>
          <w:bCs/>
          <w:spacing w:val="0"/>
          <w:kern w:val="2"/>
          <w:sz w:val="21"/>
        </w:rPr>
        <w:t>日期：</w:t>
      </w:r>
      <w:r>
        <w:rPr>
          <w:rFonts w:ascii="Times New Roman" w:eastAsia="宋体" w:hAnsi="Times New Roman" w:hint="eastAsia"/>
          <w:b/>
          <w:bCs/>
          <w:spacing w:val="0"/>
          <w:kern w:val="2"/>
          <w:sz w:val="21"/>
        </w:rPr>
        <w:t xml:space="preserve">      </w:t>
      </w:r>
      <w:r>
        <w:rPr>
          <w:rFonts w:ascii="Times New Roman" w:eastAsia="宋体" w:hAnsi="Times New Roman"/>
          <w:b/>
          <w:bCs/>
          <w:spacing w:val="0"/>
          <w:kern w:val="2"/>
          <w:sz w:val="21"/>
        </w:rPr>
        <w:t xml:space="preserve">       </w:t>
      </w:r>
      <w:r>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年</w:t>
      </w:r>
      <w:r>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月</w:t>
      </w:r>
      <w:r>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日</w:t>
      </w:r>
    </w:p>
    <w:p w14:paraId="71A9E081" w14:textId="77777777" w:rsidR="009C4043" w:rsidRDefault="009C4043">
      <w:pPr>
        <w:widowControl w:val="0"/>
        <w:tabs>
          <w:tab w:val="clear" w:pos="8640"/>
        </w:tabs>
        <w:adjustRightInd w:val="0"/>
        <w:snapToGrid w:val="0"/>
        <w:spacing w:before="100" w:beforeAutospacing="1" w:after="100" w:afterAutospacing="1"/>
        <w:jc w:val="center"/>
        <w:rPr>
          <w:rFonts w:ascii="Times New Roman" w:eastAsia="宋体" w:hAnsi="Times New Roman"/>
          <w:b/>
          <w:bCs/>
          <w:spacing w:val="0"/>
          <w:kern w:val="2"/>
          <w:sz w:val="36"/>
        </w:rPr>
      </w:pPr>
    </w:p>
    <w:p w14:paraId="1D16B8AA" w14:textId="77777777" w:rsidR="009C4043" w:rsidRDefault="009C4043">
      <w:pPr>
        <w:widowControl w:val="0"/>
        <w:tabs>
          <w:tab w:val="clear" w:pos="8640"/>
        </w:tabs>
        <w:spacing w:before="100" w:beforeAutospacing="1" w:after="100" w:afterAutospacing="1"/>
        <w:jc w:val="center"/>
        <w:rPr>
          <w:rFonts w:ascii="Arial Unicode MS" w:eastAsia="宋体" w:hAnsi="Arial Unicode MS"/>
          <w:spacing w:val="0"/>
          <w:kern w:val="2"/>
        </w:rPr>
      </w:pPr>
      <w:r>
        <w:rPr>
          <w:rFonts w:ascii="Times New Roman" w:eastAsia="宋体" w:hAnsi="Times New Roman" w:hint="eastAsia"/>
          <w:b/>
          <w:bCs/>
          <w:spacing w:val="0"/>
          <w:kern w:val="2"/>
          <w:sz w:val="36"/>
        </w:rPr>
        <w:t>学位论文知识产权及使用授权声明书</w:t>
      </w:r>
    </w:p>
    <w:p w14:paraId="0BB718B8" w14:textId="147BC01D" w:rsidR="009C4043" w:rsidRDefault="009C4043">
      <w:pPr>
        <w:tabs>
          <w:tab w:val="clear" w:pos="8640"/>
        </w:tabs>
        <w:adjustRightInd w:val="0"/>
        <w:snapToGrid w:val="0"/>
        <w:spacing w:line="480" w:lineRule="auto"/>
        <w:ind w:firstLine="482"/>
        <w:jc w:val="left"/>
        <w:rPr>
          <w:rFonts w:ascii="宋体" w:eastAsia="宋体" w:hAnsi="宋体"/>
          <w:b/>
          <w:bCs/>
          <w:spacing w:val="0"/>
        </w:rPr>
      </w:pPr>
      <w:r>
        <w:rPr>
          <w:rFonts w:ascii="宋体" w:eastAsia="宋体" w:hAnsi="宋体" w:hint="eastAsia"/>
          <w:b/>
          <w:bCs/>
          <w:spacing w:val="0"/>
        </w:rPr>
        <w:t>本人在导师指导下所完成的学位论文及相关成果，知识产权归属陕西师范大学。本人完全了解陕西师范大学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师范大学。</w:t>
      </w:r>
    </w:p>
    <w:p w14:paraId="0A3BFED9" w14:textId="77777777" w:rsidR="009C4043" w:rsidRDefault="009C4043">
      <w:pPr>
        <w:tabs>
          <w:tab w:val="clear" w:pos="8640"/>
        </w:tabs>
        <w:adjustRightInd w:val="0"/>
        <w:snapToGrid w:val="0"/>
        <w:spacing w:line="480" w:lineRule="auto"/>
        <w:ind w:firstLine="482"/>
        <w:jc w:val="left"/>
        <w:rPr>
          <w:rFonts w:ascii="宋体" w:eastAsia="宋体" w:hAnsi="Arial Unicode MS"/>
          <w:spacing w:val="0"/>
          <w:kern w:val="2"/>
          <w:szCs w:val="24"/>
        </w:rPr>
      </w:pPr>
      <w:r>
        <w:rPr>
          <w:rFonts w:ascii="宋体" w:eastAsia="宋体" w:hAnsi="宋体" w:hint="eastAsia"/>
          <w:b/>
          <w:bCs/>
          <w:spacing w:val="0"/>
        </w:rPr>
        <w:t>保密论文解密后适用本声明。</w:t>
      </w:r>
    </w:p>
    <w:p w14:paraId="3AAC808E" w14:textId="658529DB" w:rsidR="009C4043" w:rsidRDefault="009C4043">
      <w:pPr>
        <w:widowControl w:val="0"/>
        <w:tabs>
          <w:tab w:val="clear" w:pos="8640"/>
        </w:tabs>
        <w:adjustRightInd w:val="0"/>
        <w:snapToGrid w:val="0"/>
        <w:spacing w:line="360" w:lineRule="auto"/>
        <w:ind w:firstLineChars="294" w:firstLine="620"/>
        <w:rPr>
          <w:rFonts w:ascii="Arial Unicode MS" w:eastAsia="宋体" w:hAnsi="Arial Unicode MS"/>
          <w:spacing w:val="0"/>
          <w:kern w:val="2"/>
          <w:sz w:val="21"/>
        </w:rPr>
      </w:pPr>
      <w:r>
        <w:rPr>
          <w:rFonts w:ascii="Times New Roman" w:eastAsia="宋体" w:hAnsi="Times New Roman" w:hint="eastAsia"/>
          <w:b/>
          <w:bCs/>
          <w:spacing w:val="0"/>
          <w:kern w:val="2"/>
          <w:sz w:val="21"/>
        </w:rPr>
        <w:t>作者签名</w:t>
      </w:r>
      <w:r w:rsidR="004F6CC9">
        <w:rPr>
          <w:rFonts w:ascii="Times New Roman" w:eastAsia="宋体" w:hAnsi="Times New Roman" w:hint="eastAsia"/>
          <w:b/>
          <w:bCs/>
          <w:spacing w:val="0"/>
          <w:kern w:val="2"/>
          <w:sz w:val="21"/>
        </w:rPr>
        <w:t>（手写）：</w:t>
      </w:r>
      <w:r w:rsidR="004F6CC9">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 xml:space="preserve">          </w:t>
      </w:r>
      <w:r>
        <w:rPr>
          <w:rFonts w:ascii="Times New Roman" w:eastAsia="宋体" w:hAnsi="Times New Roman"/>
          <w:b/>
          <w:bCs/>
          <w:spacing w:val="0"/>
          <w:kern w:val="2"/>
          <w:sz w:val="21"/>
        </w:rPr>
        <w:t xml:space="preserve">                                               </w:t>
      </w:r>
      <w:r>
        <w:rPr>
          <w:rFonts w:ascii="Times New Roman" w:eastAsia="宋体" w:hAnsi="Times New Roman" w:hint="eastAsia"/>
          <w:b/>
          <w:bCs/>
          <w:spacing w:val="0"/>
          <w:kern w:val="2"/>
          <w:sz w:val="21"/>
        </w:rPr>
        <w:t>日期：</w:t>
      </w:r>
      <w:r>
        <w:rPr>
          <w:rFonts w:ascii="Times New Roman" w:eastAsia="宋体" w:hAnsi="Times New Roman" w:hint="eastAsia"/>
          <w:b/>
          <w:bCs/>
          <w:spacing w:val="0"/>
          <w:kern w:val="2"/>
          <w:sz w:val="21"/>
        </w:rPr>
        <w:t xml:space="preserve">      </w:t>
      </w:r>
      <w:r>
        <w:rPr>
          <w:rFonts w:ascii="Times New Roman" w:eastAsia="宋体" w:hAnsi="Times New Roman"/>
          <w:b/>
          <w:bCs/>
          <w:spacing w:val="0"/>
          <w:kern w:val="2"/>
          <w:sz w:val="21"/>
        </w:rPr>
        <w:t xml:space="preserve">       </w:t>
      </w:r>
      <w:r>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年</w:t>
      </w:r>
      <w:r>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月</w:t>
      </w:r>
      <w:r>
        <w:rPr>
          <w:rFonts w:ascii="Times New Roman" w:eastAsia="宋体" w:hAnsi="Times New Roman" w:hint="eastAsia"/>
          <w:b/>
          <w:bCs/>
          <w:spacing w:val="0"/>
          <w:kern w:val="2"/>
          <w:sz w:val="21"/>
        </w:rPr>
        <w:t xml:space="preserve">     </w:t>
      </w:r>
      <w:r>
        <w:rPr>
          <w:rFonts w:ascii="Times New Roman" w:eastAsia="宋体" w:hAnsi="Times New Roman" w:hint="eastAsia"/>
          <w:b/>
          <w:bCs/>
          <w:spacing w:val="0"/>
          <w:kern w:val="2"/>
          <w:sz w:val="21"/>
        </w:rPr>
        <w:t>日</w:t>
      </w:r>
    </w:p>
    <w:p w14:paraId="06CCAA7F" w14:textId="77777777" w:rsidR="009C4043" w:rsidRDefault="009C4043">
      <w:pPr>
        <w:pStyle w:val="affffa"/>
        <w:ind w:left="0" w:right="-33"/>
        <w:rPr>
          <w:rFonts w:ascii="Times New Roman" w:hAnsi="Times New Roman"/>
          <w:b/>
          <w:sz w:val="32"/>
          <w:szCs w:val="32"/>
        </w:rPr>
        <w:sectPr w:rsidR="009C4043">
          <w:footerReference w:type="default" r:id="rId11"/>
          <w:footerReference w:type="first" r:id="rId12"/>
          <w:pgSz w:w="12240" w:h="15840"/>
          <w:pgMar w:top="1440" w:right="1800" w:bottom="1440" w:left="1800" w:header="1440" w:footer="1440" w:gutter="0"/>
          <w:pgNumType w:start="1"/>
          <w:cols w:space="720"/>
          <w:titlePg/>
          <w:docGrid w:type="lines" w:linePitch="359"/>
        </w:sectPr>
      </w:pPr>
    </w:p>
    <w:p w14:paraId="77C447A3" w14:textId="77777777" w:rsidR="009C4043" w:rsidRDefault="009C4043">
      <w:pPr>
        <w:pStyle w:val="1"/>
        <w:jc w:val="center"/>
        <w:rPr>
          <w:rFonts w:ascii="Times New Roman" w:hAnsi="Times New Roman"/>
          <w:sz w:val="32"/>
          <w:szCs w:val="32"/>
        </w:rPr>
      </w:pPr>
      <w:bookmarkStart w:id="2" w:name="_Toc138513943"/>
      <w:r>
        <w:rPr>
          <w:rFonts w:ascii="Times New Roman" w:hAnsi="Times New Roman"/>
          <w:sz w:val="32"/>
          <w:szCs w:val="32"/>
        </w:rPr>
        <w:lastRenderedPageBreak/>
        <w:t>Abstract</w:t>
      </w:r>
      <w:bookmarkEnd w:id="2"/>
    </w:p>
    <w:p w14:paraId="3FFD234A" w14:textId="77777777" w:rsidR="009C4043" w:rsidRDefault="009C4043">
      <w:pPr>
        <w:tabs>
          <w:tab w:val="center" w:pos="3720"/>
        </w:tabs>
        <w:spacing w:line="360" w:lineRule="auto"/>
        <w:ind w:firstLineChars="200" w:firstLine="480"/>
        <w:rPr>
          <w:rFonts w:ascii="Times New Roman" w:eastAsia="宋体" w:hAnsi="Times New Roman"/>
          <w:szCs w:val="24"/>
        </w:rPr>
      </w:pPr>
      <w:r>
        <w:rPr>
          <w:rFonts w:ascii="Times New Roman" w:eastAsia="宋体" w:hAnsi="Times New Roman"/>
          <w:szCs w:val="24"/>
        </w:rPr>
        <w:fldChar w:fldCharType="begin"/>
      </w:r>
      <w:r>
        <w:rPr>
          <w:rFonts w:ascii="Times New Roman" w:eastAsia="宋体" w:hAnsi="Times New Roman"/>
          <w:szCs w:val="24"/>
        </w:rPr>
        <w:instrText xml:space="preserve"> MACROBUTTON NoMacro [</w:instrText>
      </w:r>
      <w:r>
        <w:rPr>
          <w:rFonts w:ascii="Times New Roman" w:eastAsia="宋体" w:hAnsi="Times New Roman" w:hint="eastAsia"/>
          <w:szCs w:val="24"/>
        </w:rPr>
        <w:instrText>单击此处键入英文摘要内容。</w:instrText>
      </w:r>
      <w:r>
        <w:rPr>
          <w:rFonts w:ascii="Times New Roman" w:eastAsia="宋体" w:hAnsi="Times New Roman"/>
          <w:szCs w:val="24"/>
        </w:rPr>
        <w:instrText>]</w:instrText>
      </w:r>
      <w:r>
        <w:rPr>
          <w:rFonts w:ascii="Times New Roman" w:eastAsia="宋体" w:hAnsi="Times New Roman"/>
          <w:szCs w:val="24"/>
        </w:rPr>
        <w:fldChar w:fldCharType="end"/>
      </w:r>
    </w:p>
    <w:p w14:paraId="6D3F9716" w14:textId="77777777" w:rsidR="009C4043" w:rsidRDefault="009C4043">
      <w:pPr>
        <w:tabs>
          <w:tab w:val="center" w:pos="1785"/>
        </w:tabs>
        <w:spacing w:line="360" w:lineRule="auto"/>
        <w:ind w:firstLineChars="200" w:firstLine="478"/>
        <w:rPr>
          <w:rFonts w:ascii="Times New Roman" w:eastAsia="宋体" w:hAnsi="Times New Roman"/>
          <w:b/>
          <w:szCs w:val="24"/>
        </w:rPr>
      </w:pPr>
      <w:r>
        <w:rPr>
          <w:rFonts w:ascii="Times New Roman" w:eastAsia="宋体" w:hAnsi="Times New Roman" w:hint="eastAsia"/>
          <w:b/>
          <w:szCs w:val="24"/>
        </w:rPr>
        <w:t>Keywords:</w:t>
      </w:r>
      <w:r>
        <w:rPr>
          <w:rFonts w:ascii="Times New Roman" w:eastAsia="宋体" w:hAnsi="Times New Roman" w:hint="eastAsia"/>
          <w:b/>
          <w:szCs w:val="24"/>
        </w:rPr>
        <w:tab/>
      </w:r>
      <w:r>
        <w:rPr>
          <w:rFonts w:ascii="Times New Roman" w:eastAsia="宋体" w:hAnsi="Times New Roman"/>
          <w:szCs w:val="24"/>
        </w:rPr>
        <w:fldChar w:fldCharType="begin"/>
      </w:r>
      <w:r>
        <w:rPr>
          <w:rFonts w:ascii="Times New Roman" w:eastAsia="宋体" w:hAnsi="Times New Roman"/>
          <w:szCs w:val="24"/>
        </w:rPr>
        <w:instrText xml:space="preserve"> MACROBUTTON NoMacro [</w:instrText>
      </w:r>
      <w:r>
        <w:rPr>
          <w:rFonts w:ascii="Times New Roman" w:eastAsia="宋体" w:hAnsi="Times New Roman" w:hint="eastAsia"/>
          <w:szCs w:val="24"/>
        </w:rPr>
        <w:instrText>单击此处键入英文关键词，用半角逗号“</w:instrText>
      </w:r>
      <w:r>
        <w:rPr>
          <w:rFonts w:ascii="Times New Roman" w:eastAsia="宋体" w:hAnsi="Times New Roman" w:hint="eastAsia"/>
          <w:szCs w:val="24"/>
        </w:rPr>
        <w:instrText>,</w:instrText>
      </w:r>
      <w:r>
        <w:rPr>
          <w:rFonts w:ascii="Times New Roman" w:eastAsia="宋体" w:hAnsi="Times New Roman" w:hint="eastAsia"/>
          <w:szCs w:val="24"/>
        </w:rPr>
        <w:instrText>”隔开。</w:instrText>
      </w:r>
      <w:r>
        <w:rPr>
          <w:rFonts w:ascii="Times New Roman" w:eastAsia="宋体" w:hAnsi="Times New Roman"/>
          <w:szCs w:val="24"/>
        </w:rPr>
        <w:instrText>]</w:instrText>
      </w:r>
      <w:r>
        <w:rPr>
          <w:rFonts w:ascii="Times New Roman" w:eastAsia="宋体" w:hAnsi="Times New Roman"/>
          <w:szCs w:val="24"/>
        </w:rPr>
        <w:fldChar w:fldCharType="end"/>
      </w:r>
      <w:r>
        <w:rPr>
          <w:rFonts w:ascii="Times New Roman" w:eastAsia="宋体" w:hAnsi="Times New Roman"/>
          <w:b/>
          <w:szCs w:val="24"/>
        </w:rPr>
        <w:fldChar w:fldCharType="begin"/>
      </w:r>
      <w:r>
        <w:rPr>
          <w:rFonts w:ascii="Times New Roman" w:eastAsia="宋体" w:hAnsi="Times New Roman"/>
          <w:b/>
          <w:szCs w:val="24"/>
        </w:rPr>
        <w:instrText>?MACROBUTTON NoMacro [Click and type abstract text here.]</w:instrText>
      </w:r>
      <w:r>
        <w:rPr>
          <w:rFonts w:ascii="Times New Roman" w:eastAsia="宋体" w:hAnsi="Times New Roman"/>
          <w:b/>
          <w:szCs w:val="24"/>
        </w:rPr>
        <w:fldChar w:fldCharType="end"/>
      </w:r>
    </w:p>
    <w:bookmarkStart w:id="3" w:name="_Toc138513944"/>
    <w:p w14:paraId="3B941297" w14:textId="77777777" w:rsidR="009C4043" w:rsidRDefault="007876E0">
      <w:pPr>
        <w:pStyle w:val="1"/>
        <w:jc w:val="center"/>
        <w:rPr>
          <w:rFonts w:ascii="Times New Roman" w:eastAsia="宋体" w:hAnsi="Times New Roman"/>
          <w:szCs w:val="24"/>
        </w:rPr>
        <w:sectPr w:rsidR="009C4043">
          <w:footerReference w:type="default" r:id="rId13"/>
          <w:pgSz w:w="12240" w:h="15840"/>
          <w:pgMar w:top="1985" w:right="1418" w:bottom="1985" w:left="1985" w:header="1440" w:footer="1440" w:gutter="0"/>
          <w:pgNumType w:fmt="lowerRoman" w:start="1"/>
          <w:cols w:space="720"/>
          <w:docGrid w:type="lines" w:linePitch="359"/>
        </w:sectPr>
      </w:pPr>
      <w:r>
        <w:rPr>
          <w:rFonts w:ascii="Times New Roman" w:eastAsia="宋体" w:hAnsi="Times New Roman"/>
          <w:noProof/>
          <w:szCs w:val="24"/>
        </w:rPr>
        <mc:AlternateContent>
          <mc:Choice Requires="wps">
            <w:drawing>
              <wp:anchor distT="0" distB="0" distL="114300" distR="114300" simplePos="0" relativeHeight="251664896" behindDoc="0" locked="0" layoutInCell="1" allowOverlap="1" wp14:anchorId="5084EE2A" wp14:editId="16B1A79D">
                <wp:simplePos x="0" y="0"/>
                <wp:positionH relativeFrom="column">
                  <wp:posOffset>10160</wp:posOffset>
                </wp:positionH>
                <wp:positionV relativeFrom="paragraph">
                  <wp:posOffset>368935</wp:posOffset>
                </wp:positionV>
                <wp:extent cx="5599430" cy="888365"/>
                <wp:effectExtent l="13335" t="422910" r="6985" b="12700"/>
                <wp:wrapNone/>
                <wp:docPr id="18" name="自选图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9430" cy="888365"/>
                        </a:xfrm>
                        <a:prstGeom prst="wedgeRoundRectCallout">
                          <a:avLst>
                            <a:gd name="adj1" fmla="val -24338"/>
                            <a:gd name="adj2" fmla="val -95389"/>
                            <a:gd name="adj3" fmla="val 16667"/>
                          </a:avLst>
                        </a:prstGeom>
                        <a:solidFill>
                          <a:srgbClr val="FFFFFF"/>
                        </a:solidFill>
                        <a:ln w="9525">
                          <a:solidFill>
                            <a:srgbClr val="000000"/>
                          </a:solidFill>
                          <a:miter lim="800000"/>
                          <a:headEnd/>
                          <a:tailEnd/>
                        </a:ln>
                      </wps:spPr>
                      <wps:txbx>
                        <w:txbxContent>
                          <w:p w14:paraId="70AEDFFF" w14:textId="61772AE1" w:rsidR="009C4043" w:rsidRDefault="009C4043">
                            <w:pPr>
                              <w:ind w:left="360"/>
                              <w:rPr>
                                <w:rFonts w:ascii="Times New Roman" w:eastAsia="黑体" w:hAnsi="Times New Roman"/>
                                <w:color w:val="FF0000"/>
                                <w:szCs w:val="24"/>
                              </w:rPr>
                            </w:pPr>
                            <w:r>
                              <w:rPr>
                                <w:rFonts w:ascii="Times New Roman" w:eastAsia="黑体" w:hAnsi="Times New Roman"/>
                                <w:color w:val="FF0000"/>
                                <w:szCs w:val="24"/>
                              </w:rPr>
                              <w:t xml:space="preserve">1. </w:t>
                            </w:r>
                            <w:r>
                              <w:rPr>
                                <w:rFonts w:ascii="Times New Roman" w:eastAsia="黑体" w:hAnsi="Times New Roman" w:hint="eastAsia"/>
                                <w:color w:val="FF0000"/>
                                <w:szCs w:val="24"/>
                              </w:rPr>
                              <w:t>摘要</w:t>
                            </w:r>
                            <w:r w:rsidR="008D5212">
                              <w:rPr>
                                <w:rFonts w:ascii="Times New Roman" w:eastAsia="黑体" w:hAnsi="Times New Roman" w:hint="eastAsia"/>
                                <w:color w:val="FF0000"/>
                                <w:szCs w:val="24"/>
                              </w:rPr>
                              <w:t>约</w:t>
                            </w:r>
                            <w:r>
                              <w:rPr>
                                <w:rFonts w:ascii="Times New Roman" w:eastAsia="黑体" w:hAnsi="Times New Roman" w:hint="eastAsia"/>
                                <w:color w:val="FF0000"/>
                                <w:szCs w:val="24"/>
                              </w:rPr>
                              <w:t>“</w:t>
                            </w:r>
                            <w:r w:rsidR="008D5212">
                              <w:rPr>
                                <w:rFonts w:ascii="Times New Roman" w:eastAsia="黑体" w:hAnsi="Times New Roman" w:hint="eastAsia"/>
                                <w:color w:val="FF0000"/>
                                <w:szCs w:val="24"/>
                              </w:rPr>
                              <w:t>3</w:t>
                            </w:r>
                            <w:r w:rsidR="008D5212">
                              <w:rPr>
                                <w:rFonts w:ascii="Times New Roman" w:eastAsia="黑体" w:hAnsi="Times New Roman"/>
                                <w:color w:val="FF0000"/>
                                <w:szCs w:val="24"/>
                              </w:rPr>
                              <w:t>00-500</w:t>
                            </w:r>
                            <w:r w:rsidR="008D5212">
                              <w:rPr>
                                <w:rFonts w:ascii="Times New Roman" w:eastAsia="黑体" w:hAnsi="Times New Roman" w:hint="eastAsia"/>
                                <w:color w:val="FF0000"/>
                                <w:szCs w:val="24"/>
                              </w:rPr>
                              <w:t>字</w:t>
                            </w:r>
                            <w:r>
                              <w:rPr>
                                <w:rFonts w:ascii="Times New Roman" w:eastAsia="黑体" w:hAnsi="Times New Roman" w:hint="eastAsia"/>
                                <w:color w:val="FF0000"/>
                                <w:szCs w:val="24"/>
                              </w:rPr>
                              <w:t>”即可，切勿过长；</w:t>
                            </w:r>
                          </w:p>
                          <w:p w14:paraId="7FD43F75" w14:textId="77777777" w:rsidR="009C4043" w:rsidRDefault="009C4043">
                            <w:pPr>
                              <w:ind w:left="360"/>
                              <w:rPr>
                                <w:rFonts w:eastAsia="等线"/>
                                <w:szCs w:val="24"/>
                              </w:rPr>
                            </w:pPr>
                            <w:r>
                              <w:rPr>
                                <w:rFonts w:ascii="Times New Roman" w:eastAsia="黑体" w:hAnsi="Times New Roman"/>
                                <w:color w:val="FF0000"/>
                                <w:szCs w:val="24"/>
                              </w:rPr>
                              <w:t xml:space="preserve">2. </w:t>
                            </w:r>
                            <w:r>
                              <w:rPr>
                                <w:rFonts w:ascii="Times New Roman" w:eastAsia="黑体" w:hAnsi="Times New Roman" w:hint="eastAsia"/>
                                <w:color w:val="FF0000"/>
                                <w:szCs w:val="24"/>
                              </w:rPr>
                              <w:t>请注意半角、全角的区别：半角为英文格式下的标点格式，全角属于中文格式。</w:t>
                            </w:r>
                            <w:r w:rsidRPr="007876E0">
                              <w:rPr>
                                <w:rFonts w:ascii="Times New Roman" w:eastAsia="黑体" w:hAnsi="Times New Roman" w:hint="eastAsia"/>
                                <w:color w:val="FF0000"/>
                                <w:szCs w:val="24"/>
                                <w:highlight w:val="yellow"/>
                              </w:rPr>
                              <w:t>输完内容后，请将</w:t>
                            </w:r>
                            <w:r w:rsidR="007876E0" w:rsidRPr="007876E0">
                              <w:rPr>
                                <w:rFonts w:ascii="Times New Roman" w:eastAsia="黑体" w:hAnsi="Times New Roman" w:hint="eastAsia"/>
                                <w:color w:val="FF0000"/>
                                <w:szCs w:val="24"/>
                                <w:highlight w:val="yellow"/>
                              </w:rPr>
                              <w:t>此</w:t>
                            </w:r>
                            <w:r w:rsidRPr="007876E0">
                              <w:rPr>
                                <w:rFonts w:ascii="Times New Roman" w:eastAsia="黑体" w:hAnsi="Times New Roman" w:hint="eastAsia"/>
                                <w:color w:val="FF0000"/>
                                <w:szCs w:val="24"/>
                                <w:highlight w:val="yellow"/>
                              </w:rPr>
                              <w:t>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4EE2A" id="自选图形 30" o:spid="_x0000_s1028" type="#_x0000_t62" style="position:absolute;left:0;text-align:left;margin-left:.8pt;margin-top:29.05pt;width:440.9pt;height:69.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" adj="5543,-9804">
                <v:textbox>
                  <w:txbxContent>
                    <w:p w14:paraId="70AEDFFF" w14:textId="61772AE1" w:rsidR="009C4043" w:rsidRDefault="009C4043">
                      <w:pPr>
                        <w:ind w:left="360"/>
                        <w:rPr>
                          <w:rFonts w:ascii="Times New Roman" w:eastAsia="黑体" w:hAnsi="Times New Roman"/>
                          <w:color w:val="FF0000"/>
                          <w:szCs w:val="24"/>
                        </w:rPr>
                      </w:pPr>
                      <w:r>
                        <w:rPr>
                          <w:rFonts w:ascii="Times New Roman" w:eastAsia="黑体" w:hAnsi="Times New Roman"/>
                          <w:color w:val="FF0000"/>
                          <w:szCs w:val="24"/>
                        </w:rPr>
                        <w:t xml:space="preserve">1. </w:t>
                      </w:r>
                      <w:r>
                        <w:rPr>
                          <w:rFonts w:ascii="Times New Roman" w:eastAsia="黑体" w:hAnsi="Times New Roman" w:hint="eastAsia"/>
                          <w:color w:val="FF0000"/>
                          <w:szCs w:val="24"/>
                        </w:rPr>
                        <w:t>摘要</w:t>
                      </w:r>
                      <w:r w:rsidR="008D5212">
                        <w:rPr>
                          <w:rFonts w:ascii="Times New Roman" w:eastAsia="黑体" w:hAnsi="Times New Roman" w:hint="eastAsia"/>
                          <w:color w:val="FF0000"/>
                          <w:szCs w:val="24"/>
                        </w:rPr>
                        <w:t>约</w:t>
                      </w:r>
                      <w:r>
                        <w:rPr>
                          <w:rFonts w:ascii="Times New Roman" w:eastAsia="黑体" w:hAnsi="Times New Roman" w:hint="eastAsia"/>
                          <w:color w:val="FF0000"/>
                          <w:szCs w:val="24"/>
                        </w:rPr>
                        <w:t>“</w:t>
                      </w:r>
                      <w:r w:rsidR="008D5212">
                        <w:rPr>
                          <w:rFonts w:ascii="Times New Roman" w:eastAsia="黑体" w:hAnsi="Times New Roman" w:hint="eastAsia"/>
                          <w:color w:val="FF0000"/>
                          <w:szCs w:val="24"/>
                        </w:rPr>
                        <w:t>3</w:t>
                      </w:r>
                      <w:r w:rsidR="008D5212">
                        <w:rPr>
                          <w:rFonts w:ascii="Times New Roman" w:eastAsia="黑体" w:hAnsi="Times New Roman"/>
                          <w:color w:val="FF0000"/>
                          <w:szCs w:val="24"/>
                        </w:rPr>
                        <w:t>00-500</w:t>
                      </w:r>
                      <w:r w:rsidR="008D5212">
                        <w:rPr>
                          <w:rFonts w:ascii="Times New Roman" w:eastAsia="黑体" w:hAnsi="Times New Roman" w:hint="eastAsia"/>
                          <w:color w:val="FF0000"/>
                          <w:szCs w:val="24"/>
                        </w:rPr>
                        <w:t>字</w:t>
                      </w:r>
                      <w:r>
                        <w:rPr>
                          <w:rFonts w:ascii="Times New Roman" w:eastAsia="黑体" w:hAnsi="Times New Roman" w:hint="eastAsia"/>
                          <w:color w:val="FF0000"/>
                          <w:szCs w:val="24"/>
                        </w:rPr>
                        <w:t>”即可，切勿过长；</w:t>
                      </w:r>
                    </w:p>
                    <w:p w14:paraId="7FD43F75" w14:textId="77777777" w:rsidR="009C4043" w:rsidRDefault="009C4043">
                      <w:pPr>
                        <w:ind w:left="360"/>
                        <w:rPr>
                          <w:rFonts w:eastAsia="等线"/>
                          <w:szCs w:val="24"/>
                        </w:rPr>
                      </w:pPr>
                      <w:r>
                        <w:rPr>
                          <w:rFonts w:ascii="Times New Roman" w:eastAsia="黑体" w:hAnsi="Times New Roman"/>
                          <w:color w:val="FF0000"/>
                          <w:szCs w:val="24"/>
                        </w:rPr>
                        <w:t xml:space="preserve">2. </w:t>
                      </w:r>
                      <w:r>
                        <w:rPr>
                          <w:rFonts w:ascii="Times New Roman" w:eastAsia="黑体" w:hAnsi="Times New Roman" w:hint="eastAsia"/>
                          <w:color w:val="FF0000"/>
                          <w:szCs w:val="24"/>
                        </w:rPr>
                        <w:t>请注意半角、全角的区别：半角为英文格式下的标点格式，全角属于中文格式。</w:t>
                      </w:r>
                      <w:r w:rsidRPr="007876E0">
                        <w:rPr>
                          <w:rFonts w:ascii="Times New Roman" w:eastAsia="黑体" w:hAnsi="Times New Roman" w:hint="eastAsia"/>
                          <w:color w:val="FF0000"/>
                          <w:szCs w:val="24"/>
                          <w:highlight w:val="yellow"/>
                        </w:rPr>
                        <w:t>输完内容后，请将</w:t>
                      </w:r>
                      <w:r w:rsidR="007876E0" w:rsidRPr="007876E0">
                        <w:rPr>
                          <w:rFonts w:ascii="Times New Roman" w:eastAsia="黑体" w:hAnsi="Times New Roman" w:hint="eastAsia"/>
                          <w:color w:val="FF0000"/>
                          <w:szCs w:val="24"/>
                          <w:highlight w:val="yellow"/>
                        </w:rPr>
                        <w:t>此</w:t>
                      </w:r>
                      <w:r w:rsidRPr="007876E0">
                        <w:rPr>
                          <w:rFonts w:ascii="Times New Roman" w:eastAsia="黑体" w:hAnsi="Times New Roman" w:hint="eastAsia"/>
                          <w:color w:val="FF0000"/>
                          <w:szCs w:val="24"/>
                          <w:highlight w:val="yellow"/>
                        </w:rPr>
                        <w:t>对话框删掉。</w:t>
                      </w:r>
                    </w:p>
                  </w:txbxContent>
                </v:textbox>
              </v:shape>
            </w:pict>
          </mc:Fallback>
        </mc:AlternateContent>
      </w:r>
      <w:bookmarkEnd w:id="3"/>
    </w:p>
    <w:p w14:paraId="3A99FE67" w14:textId="77777777" w:rsidR="009C4043" w:rsidRDefault="009C4043">
      <w:pPr>
        <w:pStyle w:val="1"/>
        <w:jc w:val="center"/>
        <w:rPr>
          <w:rStyle w:val="affc"/>
          <w:b/>
          <w:sz w:val="32"/>
          <w:szCs w:val="32"/>
        </w:rPr>
      </w:pPr>
      <w:bookmarkStart w:id="4" w:name="_Toc138513945"/>
      <w:r>
        <w:rPr>
          <w:rStyle w:val="affc"/>
          <w:rFonts w:ascii="宋体" w:eastAsia="宋体" w:hAnsi="宋体" w:cs="宋体" w:hint="eastAsia"/>
          <w:b/>
          <w:sz w:val="32"/>
          <w:szCs w:val="32"/>
        </w:rPr>
        <w:lastRenderedPageBreak/>
        <w:t>摘</w:t>
      </w:r>
      <w:r>
        <w:rPr>
          <w:rStyle w:val="affc"/>
          <w:rFonts w:hint="eastAsia"/>
          <w:b/>
          <w:sz w:val="32"/>
          <w:szCs w:val="32"/>
        </w:rPr>
        <w:t xml:space="preserve">    </w:t>
      </w:r>
      <w:r>
        <w:rPr>
          <w:rStyle w:val="affc"/>
          <w:rFonts w:ascii="宋体" w:eastAsia="宋体" w:hAnsi="宋体" w:cs="宋体" w:hint="eastAsia"/>
          <w:b/>
          <w:sz w:val="32"/>
          <w:szCs w:val="32"/>
        </w:rPr>
        <w:t>要</w:t>
      </w:r>
      <w:bookmarkEnd w:id="4"/>
    </w:p>
    <w:p w14:paraId="40C17D33" w14:textId="77777777" w:rsidR="009C4043" w:rsidRDefault="009C4043">
      <w:pPr>
        <w:pStyle w:val="a1"/>
        <w:spacing w:after="0"/>
        <w:ind w:firstLineChars="200" w:firstLine="480"/>
        <w:rPr>
          <w:rFonts w:ascii="Times New Roman" w:eastAsia="宋体" w:hAnsi="Times New Roman"/>
          <w:szCs w:val="24"/>
        </w:rPr>
      </w:pPr>
      <w:r>
        <w:rPr>
          <w:rFonts w:ascii="Times New Roman" w:eastAsia="宋体" w:hAnsi="Times New Roman"/>
          <w:szCs w:val="24"/>
        </w:rPr>
        <w:fldChar w:fldCharType="begin"/>
      </w:r>
      <w:r>
        <w:rPr>
          <w:rFonts w:ascii="Times New Roman" w:eastAsia="宋体" w:hAnsi="Times New Roman"/>
          <w:szCs w:val="24"/>
        </w:rPr>
        <w:instrText xml:space="preserve"> MACROBUTTON NoMacro [</w:instrText>
      </w:r>
      <w:r>
        <w:rPr>
          <w:rFonts w:ascii="Times New Roman" w:eastAsia="宋体" w:hAnsi="Times New Roman" w:hint="eastAsia"/>
          <w:szCs w:val="24"/>
        </w:rPr>
        <w:instrText>单击此处键入中文摘要内容</w:instrText>
      </w:r>
      <w:r>
        <w:rPr>
          <w:rFonts w:ascii="Times New Roman" w:eastAsia="宋体" w:hAnsi="Times New Roman"/>
          <w:szCs w:val="24"/>
        </w:rPr>
        <w:instrText>]</w:instrText>
      </w:r>
      <w:r>
        <w:rPr>
          <w:rFonts w:ascii="Times New Roman" w:eastAsia="宋体" w:hAnsi="Times New Roman"/>
          <w:szCs w:val="24"/>
        </w:rPr>
        <w:fldChar w:fldCharType="end"/>
      </w:r>
    </w:p>
    <w:p w14:paraId="59ECE7D1" w14:textId="77777777" w:rsidR="009C4043" w:rsidRDefault="009C4043">
      <w:pPr>
        <w:tabs>
          <w:tab w:val="center" w:pos="1785"/>
        </w:tabs>
        <w:spacing w:line="360" w:lineRule="auto"/>
        <w:ind w:firstLineChars="200" w:firstLine="478"/>
        <w:rPr>
          <w:rFonts w:ascii="Times New Roman" w:eastAsia="宋体" w:hAnsi="Times New Roman"/>
          <w:b/>
          <w:szCs w:val="24"/>
        </w:rPr>
      </w:pPr>
      <w:r>
        <w:rPr>
          <w:rFonts w:ascii="Times New Roman" w:eastAsia="宋体" w:hAnsi="Times New Roman" w:hint="eastAsia"/>
          <w:b/>
          <w:szCs w:val="24"/>
        </w:rPr>
        <w:t>关键词：</w:t>
      </w:r>
      <w:r>
        <w:rPr>
          <w:rFonts w:ascii="Times New Roman" w:eastAsia="宋体" w:hAnsi="Times New Roman" w:hint="eastAsia"/>
          <w:b/>
          <w:szCs w:val="24"/>
        </w:rPr>
        <w:tab/>
      </w:r>
      <w:r>
        <w:rPr>
          <w:rFonts w:ascii="Times New Roman" w:eastAsia="宋体" w:hAnsi="Times New Roman"/>
          <w:szCs w:val="24"/>
        </w:rPr>
        <w:fldChar w:fldCharType="begin"/>
      </w:r>
      <w:r>
        <w:rPr>
          <w:rFonts w:ascii="Times New Roman" w:eastAsia="宋体" w:hAnsi="Times New Roman"/>
          <w:szCs w:val="24"/>
        </w:rPr>
        <w:instrText xml:space="preserve"> MACROBUTTON NoMacro [</w:instrText>
      </w:r>
      <w:r>
        <w:rPr>
          <w:rFonts w:ascii="Times New Roman" w:eastAsia="宋体" w:hAnsi="Times New Roman" w:hint="eastAsia"/>
          <w:szCs w:val="24"/>
        </w:rPr>
        <w:instrText>单击此处键入中文关键词，用全角分号“；”隔开。</w:instrText>
      </w:r>
      <w:r>
        <w:rPr>
          <w:rFonts w:ascii="Times New Roman" w:eastAsia="宋体" w:hAnsi="Times New Roman"/>
          <w:szCs w:val="24"/>
        </w:rPr>
        <w:instrText>]</w:instrText>
      </w:r>
      <w:r>
        <w:rPr>
          <w:rFonts w:ascii="Times New Roman" w:eastAsia="宋体" w:hAnsi="Times New Roman"/>
          <w:szCs w:val="24"/>
        </w:rPr>
        <w:fldChar w:fldCharType="end"/>
      </w:r>
      <w:r>
        <w:rPr>
          <w:rFonts w:ascii="Times New Roman" w:eastAsia="宋体" w:hAnsi="Times New Roman"/>
          <w:b/>
          <w:szCs w:val="24"/>
        </w:rPr>
        <w:fldChar w:fldCharType="begin"/>
      </w:r>
      <w:r>
        <w:rPr>
          <w:rFonts w:ascii="Times New Roman" w:eastAsia="宋体" w:hAnsi="Times New Roman"/>
          <w:b/>
          <w:szCs w:val="24"/>
        </w:rPr>
        <w:instrText>?MACROBUTTON NoMacro [Click and type abstract text here.]</w:instrText>
      </w:r>
      <w:r>
        <w:rPr>
          <w:rFonts w:ascii="Times New Roman" w:eastAsia="宋体" w:hAnsi="Times New Roman"/>
          <w:b/>
          <w:szCs w:val="24"/>
        </w:rPr>
        <w:fldChar w:fldCharType="end"/>
      </w:r>
    </w:p>
    <w:bookmarkStart w:id="5" w:name="_Toc138513946"/>
    <w:p w14:paraId="7086120B" w14:textId="77777777" w:rsidR="009C4043" w:rsidRDefault="007876E0">
      <w:pPr>
        <w:pStyle w:val="14"/>
        <w:spacing w:afterLines="100" w:after="359"/>
        <w:rPr>
          <w:b w:val="0"/>
          <w:szCs w:val="24"/>
        </w:rPr>
        <w:sectPr w:rsidR="009C4043">
          <w:footerReference w:type="default" r:id="rId14"/>
          <w:pgSz w:w="12240" w:h="15840"/>
          <w:pgMar w:top="1985" w:right="1418" w:bottom="1985" w:left="1985" w:header="1440" w:footer="1440" w:gutter="0"/>
          <w:pgNumType w:fmt="lowerRoman" w:start="1"/>
          <w:cols w:space="720"/>
          <w:docGrid w:type="lines" w:linePitch="359"/>
        </w:sectPr>
      </w:pPr>
      <w:r>
        <w:rPr>
          <w:rFonts w:hint="eastAsia"/>
          <w:b w:val="0"/>
          <w:noProof/>
          <w:szCs w:val="24"/>
        </w:rPr>
        <mc:AlternateContent>
          <mc:Choice Requires="wps">
            <w:drawing>
              <wp:anchor distT="0" distB="0" distL="114300" distR="114300" simplePos="0" relativeHeight="251667968" behindDoc="0" locked="0" layoutInCell="1" allowOverlap="1" wp14:anchorId="3877EA28" wp14:editId="6B5EDC3E">
                <wp:simplePos x="0" y="0"/>
                <wp:positionH relativeFrom="column">
                  <wp:posOffset>162560</wp:posOffset>
                </wp:positionH>
                <wp:positionV relativeFrom="paragraph">
                  <wp:posOffset>521335</wp:posOffset>
                </wp:positionV>
                <wp:extent cx="5599430" cy="888365"/>
                <wp:effectExtent l="13335" t="422910" r="6985" b="12700"/>
                <wp:wrapNone/>
                <wp:docPr id="17" name="自选图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9430" cy="888365"/>
                        </a:xfrm>
                        <a:prstGeom prst="wedgeRoundRectCallout">
                          <a:avLst>
                            <a:gd name="adj1" fmla="val -24338"/>
                            <a:gd name="adj2" fmla="val -95389"/>
                            <a:gd name="adj3" fmla="val 16667"/>
                          </a:avLst>
                        </a:prstGeom>
                        <a:solidFill>
                          <a:srgbClr val="FFFFFF"/>
                        </a:solidFill>
                        <a:ln w="9525">
                          <a:solidFill>
                            <a:srgbClr val="000000"/>
                          </a:solidFill>
                          <a:miter lim="800000"/>
                          <a:headEnd/>
                          <a:tailEnd/>
                        </a:ln>
                      </wps:spPr>
                      <wps:txbx>
                        <w:txbxContent>
                          <w:p w14:paraId="0B39774D" w14:textId="77777777" w:rsidR="009C4043" w:rsidRDefault="009C4043">
                            <w:pPr>
                              <w:ind w:left="360"/>
                              <w:rPr>
                                <w:rFonts w:ascii="Times New Roman" w:eastAsia="黑体" w:hAnsi="Times New Roman"/>
                                <w:color w:val="FF0000"/>
                                <w:szCs w:val="24"/>
                              </w:rPr>
                            </w:pPr>
                            <w:r>
                              <w:rPr>
                                <w:rFonts w:ascii="Times New Roman" w:eastAsia="黑体" w:hAnsi="Times New Roman"/>
                                <w:color w:val="FF0000"/>
                                <w:szCs w:val="24"/>
                              </w:rPr>
                              <w:t xml:space="preserve">1. </w:t>
                            </w:r>
                            <w:r>
                              <w:rPr>
                                <w:rFonts w:ascii="Times New Roman" w:eastAsia="黑体" w:hAnsi="Times New Roman" w:hint="eastAsia"/>
                                <w:color w:val="FF0000"/>
                                <w:szCs w:val="24"/>
                              </w:rPr>
                              <w:t>摘要长度“半页”即可，切勿过长；</w:t>
                            </w:r>
                          </w:p>
                          <w:p w14:paraId="36A287A9" w14:textId="77777777" w:rsidR="009C4043" w:rsidRDefault="009C4043">
                            <w:pPr>
                              <w:ind w:left="360"/>
                              <w:rPr>
                                <w:rFonts w:eastAsia="等线"/>
                                <w:szCs w:val="24"/>
                              </w:rPr>
                            </w:pPr>
                            <w:r>
                              <w:rPr>
                                <w:rFonts w:ascii="Times New Roman" w:eastAsia="黑体" w:hAnsi="Times New Roman"/>
                                <w:color w:val="FF0000"/>
                                <w:szCs w:val="24"/>
                              </w:rPr>
                              <w:t xml:space="preserve">2. </w:t>
                            </w:r>
                            <w:r>
                              <w:rPr>
                                <w:rFonts w:ascii="Times New Roman" w:eastAsia="黑体" w:hAnsi="Times New Roman" w:hint="eastAsia"/>
                                <w:color w:val="FF0000"/>
                                <w:szCs w:val="24"/>
                              </w:rPr>
                              <w:t>请注意半角、全角的区别：半角为英文格式下的标点格式，全角属于中文格式。</w:t>
                            </w:r>
                            <w:r w:rsidRPr="007876E0">
                              <w:rPr>
                                <w:rFonts w:ascii="Times New Roman" w:eastAsia="黑体" w:hAnsi="Times New Roman" w:hint="eastAsia"/>
                                <w:color w:val="FF0000"/>
                                <w:szCs w:val="24"/>
                                <w:highlight w:val="yellow"/>
                              </w:rPr>
                              <w:t>输完内容后，请将</w:t>
                            </w:r>
                            <w:r w:rsidR="007876E0" w:rsidRPr="007876E0">
                              <w:rPr>
                                <w:rFonts w:ascii="Times New Roman" w:eastAsia="黑体" w:hAnsi="Times New Roman" w:hint="eastAsia"/>
                                <w:color w:val="FF0000"/>
                                <w:szCs w:val="24"/>
                                <w:highlight w:val="yellow"/>
                              </w:rPr>
                              <w:t>此</w:t>
                            </w:r>
                            <w:r w:rsidRPr="007876E0">
                              <w:rPr>
                                <w:rFonts w:ascii="Times New Roman" w:eastAsia="黑体" w:hAnsi="Times New Roman" w:hint="eastAsia"/>
                                <w:color w:val="FF0000"/>
                                <w:szCs w:val="24"/>
                                <w:highlight w:val="yellow"/>
                              </w:rPr>
                              <w:t>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7EA28" id="自选图形 33" o:spid="_x0000_s1029" type="#_x0000_t62" style="position:absolute;left:0;text-align:left;margin-left:12.8pt;margin-top:41.05pt;width:440.9pt;height:69.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" adj="5543,-9804">
                <v:textbox>
                  <w:txbxContent>
                    <w:p w14:paraId="0B39774D" w14:textId="77777777" w:rsidR="009C4043" w:rsidRDefault="009C4043">
                      <w:pPr>
                        <w:ind w:left="360"/>
                        <w:rPr>
                          <w:rFonts w:ascii="Times New Roman" w:eastAsia="黑体" w:hAnsi="Times New Roman"/>
                          <w:color w:val="FF0000"/>
                          <w:szCs w:val="24"/>
                        </w:rPr>
                      </w:pPr>
                      <w:r>
                        <w:rPr>
                          <w:rFonts w:ascii="Times New Roman" w:eastAsia="黑体" w:hAnsi="Times New Roman"/>
                          <w:color w:val="FF0000"/>
                          <w:szCs w:val="24"/>
                        </w:rPr>
                        <w:t xml:space="preserve">1. </w:t>
                      </w:r>
                      <w:r>
                        <w:rPr>
                          <w:rFonts w:ascii="Times New Roman" w:eastAsia="黑体" w:hAnsi="Times New Roman" w:hint="eastAsia"/>
                          <w:color w:val="FF0000"/>
                          <w:szCs w:val="24"/>
                        </w:rPr>
                        <w:t>摘要长度“半页”即可，切勿过长；</w:t>
                      </w:r>
                    </w:p>
                    <w:p w14:paraId="36A287A9" w14:textId="77777777" w:rsidR="009C4043" w:rsidRDefault="009C4043">
                      <w:pPr>
                        <w:ind w:left="360"/>
                        <w:rPr>
                          <w:rFonts w:eastAsia="等线"/>
                          <w:szCs w:val="24"/>
                        </w:rPr>
                      </w:pPr>
                      <w:r>
                        <w:rPr>
                          <w:rFonts w:ascii="Times New Roman" w:eastAsia="黑体" w:hAnsi="Times New Roman"/>
                          <w:color w:val="FF0000"/>
                          <w:szCs w:val="24"/>
                        </w:rPr>
                        <w:t xml:space="preserve">2. </w:t>
                      </w:r>
                      <w:r>
                        <w:rPr>
                          <w:rFonts w:ascii="Times New Roman" w:eastAsia="黑体" w:hAnsi="Times New Roman" w:hint="eastAsia"/>
                          <w:color w:val="FF0000"/>
                          <w:szCs w:val="24"/>
                        </w:rPr>
                        <w:t>请注意半角、全角的区别：半角为英文格式下的标点格式，全角属于中文格式。</w:t>
                      </w:r>
                      <w:r w:rsidRPr="007876E0">
                        <w:rPr>
                          <w:rFonts w:ascii="Times New Roman" w:eastAsia="黑体" w:hAnsi="Times New Roman" w:hint="eastAsia"/>
                          <w:color w:val="FF0000"/>
                          <w:szCs w:val="24"/>
                          <w:highlight w:val="yellow"/>
                        </w:rPr>
                        <w:t>输完内容后，请将</w:t>
                      </w:r>
                      <w:r w:rsidR="007876E0" w:rsidRPr="007876E0">
                        <w:rPr>
                          <w:rFonts w:ascii="Times New Roman" w:eastAsia="黑体" w:hAnsi="Times New Roman" w:hint="eastAsia"/>
                          <w:color w:val="FF0000"/>
                          <w:szCs w:val="24"/>
                          <w:highlight w:val="yellow"/>
                        </w:rPr>
                        <w:t>此</w:t>
                      </w:r>
                      <w:r w:rsidRPr="007876E0">
                        <w:rPr>
                          <w:rFonts w:ascii="Times New Roman" w:eastAsia="黑体" w:hAnsi="Times New Roman" w:hint="eastAsia"/>
                          <w:color w:val="FF0000"/>
                          <w:szCs w:val="24"/>
                          <w:highlight w:val="yellow"/>
                        </w:rPr>
                        <w:t>对话框删掉。</w:t>
                      </w:r>
                    </w:p>
                  </w:txbxContent>
                </v:textbox>
              </v:shape>
            </w:pict>
          </mc:Fallback>
        </mc:AlternateContent>
      </w:r>
      <w:bookmarkEnd w:id="5"/>
    </w:p>
    <w:p w14:paraId="626F1705" w14:textId="77777777" w:rsidR="009C4043" w:rsidRDefault="009C4043">
      <w:pPr>
        <w:pStyle w:val="14"/>
        <w:spacing w:afterLines="100" w:after="359"/>
        <w:rPr>
          <w:sz w:val="32"/>
          <w:szCs w:val="32"/>
        </w:rPr>
      </w:pPr>
      <w:bookmarkStart w:id="6" w:name="_Toc138513947"/>
      <w:r>
        <w:rPr>
          <w:sz w:val="32"/>
          <w:szCs w:val="32"/>
        </w:rPr>
        <w:lastRenderedPageBreak/>
        <w:t xml:space="preserve">Table </w:t>
      </w:r>
      <w:r>
        <w:rPr>
          <w:rFonts w:hint="eastAsia"/>
          <w:sz w:val="32"/>
          <w:szCs w:val="32"/>
        </w:rPr>
        <w:t>o</w:t>
      </w:r>
      <w:r>
        <w:rPr>
          <w:sz w:val="32"/>
          <w:szCs w:val="32"/>
        </w:rPr>
        <w:t>f Contents</w:t>
      </w:r>
      <w:bookmarkEnd w:id="6"/>
    </w:p>
    <w:p w14:paraId="5AD311BA" w14:textId="77777777" w:rsidR="00DF0A4D" w:rsidRPr="00B42312" w:rsidRDefault="007876E0">
      <w:pPr>
        <w:pStyle w:val="TOC1"/>
        <w:tabs>
          <w:tab w:val="right" w:leader="dot" w:pos="8827"/>
        </w:tabs>
        <w:rPr>
          <w:rFonts w:ascii="等线" w:eastAsia="等线" w:hAnsi="等线"/>
          <w:b w:val="0"/>
          <w:bCs w:val="0"/>
          <w:iCs w:val="0"/>
          <w:noProof/>
          <w:spacing w:val="0"/>
          <w:kern w:val="2"/>
          <w:sz w:val="21"/>
          <w:szCs w:val="22"/>
        </w:rPr>
      </w:pPr>
      <w:r>
        <w:rPr>
          <w:noProof/>
          <w:sz w:val="32"/>
          <w:szCs w:val="32"/>
        </w:rPr>
        <mc:AlternateContent>
          <mc:Choice Requires="wps">
            <w:drawing>
              <wp:anchor distT="0" distB="0" distL="114300" distR="114300" simplePos="0" relativeHeight="251652608" behindDoc="0" locked="0" layoutInCell="1" allowOverlap="1" wp14:anchorId="31341CF4" wp14:editId="37477BCE">
                <wp:simplePos x="0" y="0"/>
                <wp:positionH relativeFrom="column">
                  <wp:posOffset>2930525</wp:posOffset>
                </wp:positionH>
                <wp:positionV relativeFrom="paragraph">
                  <wp:posOffset>195580</wp:posOffset>
                </wp:positionV>
                <wp:extent cx="3048000" cy="1123950"/>
                <wp:effectExtent l="133350" t="168275" r="9525" b="12700"/>
                <wp:wrapNone/>
                <wp:docPr id="16" name="自选图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0" cy="1123950"/>
                        </a:xfrm>
                        <a:prstGeom prst="wedgeRoundRectCallout">
                          <a:avLst>
                            <a:gd name="adj1" fmla="val -54065"/>
                            <a:gd name="adj2" fmla="val -62880"/>
                            <a:gd name="adj3" fmla="val 16667"/>
                          </a:avLst>
                        </a:prstGeom>
                        <a:solidFill>
                          <a:srgbClr val="FFFFFF"/>
                        </a:solidFill>
                        <a:ln w="9525">
                          <a:solidFill>
                            <a:srgbClr val="000000"/>
                          </a:solidFill>
                          <a:miter lim="800000"/>
                          <a:headEnd/>
                          <a:tailEnd/>
                        </a:ln>
                      </wps:spPr>
                      <wps:txbx>
                        <w:txbxContent>
                          <w:p w14:paraId="3CF4FDF9" w14:textId="77777777" w:rsidR="009C4043" w:rsidRDefault="009C4043">
                            <w:pPr>
                              <w:rPr>
                                <w:szCs w:val="24"/>
                              </w:rPr>
                            </w:pPr>
                            <w:r>
                              <w:rPr>
                                <w:rFonts w:ascii="Times New Roman" w:eastAsia="黑体" w:hAnsi="Times New Roman" w:hint="eastAsia"/>
                                <w:color w:val="FF0000"/>
                                <w:szCs w:val="24"/>
                              </w:rPr>
                              <w:t>论文正文标题内容彻底修改完成后，要记得回到此处，“右键单击”目录，更新域，更新整个目录。</w:t>
                            </w:r>
                            <w:r w:rsidRPr="007876E0">
                              <w:rPr>
                                <w:rFonts w:ascii="Times New Roman" w:eastAsia="黑体" w:hAnsi="Times New Roman" w:hint="eastAsia"/>
                                <w:color w:val="FF0000"/>
                                <w:szCs w:val="24"/>
                                <w:highlight w:val="yellow"/>
                              </w:rPr>
                              <w:t>输完内容后，请将</w:t>
                            </w:r>
                            <w:r w:rsidR="007876E0" w:rsidRPr="007876E0">
                              <w:rPr>
                                <w:rFonts w:ascii="Times New Roman" w:eastAsia="黑体" w:hAnsi="Times New Roman" w:hint="eastAsia"/>
                                <w:color w:val="FF0000"/>
                                <w:szCs w:val="24"/>
                                <w:highlight w:val="yellow"/>
                              </w:rPr>
                              <w:t>此</w:t>
                            </w:r>
                            <w:r w:rsidRPr="007876E0">
                              <w:rPr>
                                <w:rFonts w:ascii="Times New Roman" w:eastAsia="黑体" w:hAnsi="Times New Roman" w:hint="eastAsia"/>
                                <w:color w:val="FF0000"/>
                                <w:szCs w:val="24"/>
                                <w:highlight w:val="yellow"/>
                              </w:rPr>
                              <w:t>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41CF4" id="自选图形 18" o:spid="_x0000_s1030" type="#_x0000_t62" style="position:absolute;margin-left:230.75pt;margin-top:15.4pt;width:240pt;height:8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" adj="-878,-2782">
                <v:textbox>
                  <w:txbxContent>
                    <w:p w14:paraId="3CF4FDF9" w14:textId="77777777" w:rsidR="009C4043" w:rsidRDefault="009C4043">
                      <w:pPr>
                        <w:rPr>
                          <w:szCs w:val="24"/>
                        </w:rPr>
                      </w:pPr>
                      <w:r>
                        <w:rPr>
                          <w:rFonts w:ascii="Times New Roman" w:eastAsia="黑体" w:hAnsi="Times New Roman" w:hint="eastAsia"/>
                          <w:color w:val="FF0000"/>
                          <w:szCs w:val="24"/>
                        </w:rPr>
                        <w:t>论文正文标题内容彻底修改完成后，要记得回到此处，“右键单击”目录，更新域，更新整个目录。</w:t>
                      </w:r>
                      <w:r w:rsidRPr="007876E0">
                        <w:rPr>
                          <w:rFonts w:ascii="Times New Roman" w:eastAsia="黑体" w:hAnsi="Times New Roman" w:hint="eastAsia"/>
                          <w:color w:val="FF0000"/>
                          <w:szCs w:val="24"/>
                          <w:highlight w:val="yellow"/>
                        </w:rPr>
                        <w:t>输完内容后，请将</w:t>
                      </w:r>
                      <w:r w:rsidR="007876E0" w:rsidRPr="007876E0">
                        <w:rPr>
                          <w:rFonts w:ascii="Times New Roman" w:eastAsia="黑体" w:hAnsi="Times New Roman" w:hint="eastAsia"/>
                          <w:color w:val="FF0000"/>
                          <w:szCs w:val="24"/>
                          <w:highlight w:val="yellow"/>
                        </w:rPr>
                        <w:t>此</w:t>
                      </w:r>
                      <w:r w:rsidRPr="007876E0">
                        <w:rPr>
                          <w:rFonts w:ascii="Times New Roman" w:eastAsia="黑体" w:hAnsi="Times New Roman" w:hint="eastAsia"/>
                          <w:color w:val="FF0000"/>
                          <w:szCs w:val="24"/>
                          <w:highlight w:val="yellow"/>
                        </w:rPr>
                        <w:t>对话框删掉。</w:t>
                      </w:r>
                    </w:p>
                  </w:txbxContent>
                </v:textbox>
              </v:shape>
            </w:pict>
          </mc:Fallback>
        </mc:AlternateContent>
      </w:r>
      <w:r w:rsidR="009C4043">
        <w:fldChar w:fldCharType="begin"/>
      </w:r>
      <w:r w:rsidR="009C4043">
        <w:instrText xml:space="preserve"> TOC \o "1-4" \h \z \u </w:instrText>
      </w:r>
      <w:r w:rsidR="009C4043">
        <w:fldChar w:fldCharType="separate"/>
      </w:r>
      <w:hyperlink w:anchor="_Toc138513941" w:history="1">
        <w:r w:rsidR="00DF0A4D" w:rsidRPr="00E55059">
          <w:rPr>
            <w:rStyle w:val="afff2"/>
            <w:noProof/>
          </w:rPr>
          <w:t>Acknowledgements</w:t>
        </w:r>
        <w:r w:rsidR="00DF0A4D">
          <w:rPr>
            <w:noProof/>
            <w:webHidden/>
          </w:rPr>
          <w:tab/>
        </w:r>
        <w:r w:rsidR="00DF0A4D">
          <w:rPr>
            <w:noProof/>
            <w:webHidden/>
          </w:rPr>
          <w:fldChar w:fldCharType="begin"/>
        </w:r>
        <w:r w:rsidR="00DF0A4D">
          <w:rPr>
            <w:noProof/>
            <w:webHidden/>
          </w:rPr>
          <w:instrText xml:space="preserve"> PAGEREF _Toc138513941 \h </w:instrText>
        </w:r>
        <w:r w:rsidR="00DF0A4D">
          <w:rPr>
            <w:noProof/>
            <w:webHidden/>
          </w:rPr>
        </w:r>
        <w:r w:rsidR="00DF0A4D">
          <w:rPr>
            <w:noProof/>
            <w:webHidden/>
          </w:rPr>
          <w:fldChar w:fldCharType="separate"/>
        </w:r>
        <w:r>
          <w:rPr>
            <w:noProof/>
            <w:webHidden/>
          </w:rPr>
          <w:t>i</w:t>
        </w:r>
        <w:r w:rsidR="00DF0A4D">
          <w:rPr>
            <w:noProof/>
            <w:webHidden/>
          </w:rPr>
          <w:fldChar w:fldCharType="end"/>
        </w:r>
      </w:hyperlink>
    </w:p>
    <w:p w14:paraId="6E5BF086" w14:textId="77777777" w:rsidR="00DF0A4D" w:rsidRPr="00B42312" w:rsidRDefault="00DA37AD">
      <w:pPr>
        <w:pStyle w:val="TOC1"/>
        <w:tabs>
          <w:tab w:val="right" w:leader="dot" w:pos="8827"/>
        </w:tabs>
        <w:rPr>
          <w:rFonts w:ascii="等线" w:eastAsia="等线" w:hAnsi="等线"/>
          <w:b w:val="0"/>
          <w:bCs w:val="0"/>
          <w:iCs w:val="0"/>
          <w:noProof/>
          <w:spacing w:val="0"/>
          <w:kern w:val="2"/>
          <w:sz w:val="21"/>
          <w:szCs w:val="22"/>
        </w:rPr>
      </w:pPr>
      <w:hyperlink w:anchor="_Toc138513943" w:history="1">
        <w:r w:rsidR="00DF0A4D" w:rsidRPr="00E55059">
          <w:rPr>
            <w:rStyle w:val="afff2"/>
            <w:noProof/>
          </w:rPr>
          <w:t>Abstract</w:t>
        </w:r>
        <w:r w:rsidR="00DF0A4D">
          <w:rPr>
            <w:noProof/>
            <w:webHidden/>
          </w:rPr>
          <w:tab/>
        </w:r>
        <w:r w:rsidR="00DF0A4D">
          <w:rPr>
            <w:noProof/>
            <w:webHidden/>
          </w:rPr>
          <w:fldChar w:fldCharType="begin"/>
        </w:r>
        <w:r w:rsidR="00DF0A4D">
          <w:rPr>
            <w:noProof/>
            <w:webHidden/>
          </w:rPr>
          <w:instrText xml:space="preserve"> PAGEREF _Toc138513943 \h </w:instrText>
        </w:r>
        <w:r w:rsidR="00DF0A4D">
          <w:rPr>
            <w:noProof/>
            <w:webHidden/>
          </w:rPr>
        </w:r>
        <w:r w:rsidR="00DF0A4D">
          <w:rPr>
            <w:noProof/>
            <w:webHidden/>
          </w:rPr>
          <w:fldChar w:fldCharType="separate"/>
        </w:r>
        <w:r w:rsidR="007876E0">
          <w:rPr>
            <w:noProof/>
            <w:webHidden/>
          </w:rPr>
          <w:t>i</w:t>
        </w:r>
        <w:r w:rsidR="00DF0A4D">
          <w:rPr>
            <w:noProof/>
            <w:webHidden/>
          </w:rPr>
          <w:fldChar w:fldCharType="end"/>
        </w:r>
      </w:hyperlink>
    </w:p>
    <w:p w14:paraId="58272A5B" w14:textId="77777777" w:rsidR="00DF0A4D" w:rsidRPr="00B42312" w:rsidRDefault="00DA37AD">
      <w:pPr>
        <w:pStyle w:val="TOC1"/>
        <w:tabs>
          <w:tab w:val="right" w:leader="dot" w:pos="8827"/>
        </w:tabs>
        <w:rPr>
          <w:rFonts w:ascii="等线" w:eastAsia="等线" w:hAnsi="等线"/>
          <w:b w:val="0"/>
          <w:bCs w:val="0"/>
          <w:iCs w:val="0"/>
          <w:noProof/>
          <w:spacing w:val="0"/>
          <w:kern w:val="2"/>
          <w:sz w:val="21"/>
          <w:szCs w:val="22"/>
        </w:rPr>
      </w:pPr>
      <w:hyperlink w:anchor="_Toc138513945" w:history="1">
        <w:r w:rsidR="00DF0A4D" w:rsidRPr="00E55059">
          <w:rPr>
            <w:rStyle w:val="afff2"/>
            <w:rFonts w:ascii="宋体" w:eastAsia="宋体" w:hAnsi="宋体" w:cs="宋体"/>
            <w:noProof/>
          </w:rPr>
          <w:t>摘</w:t>
        </w:r>
        <w:r w:rsidR="00DF0A4D" w:rsidRPr="00E55059">
          <w:rPr>
            <w:rStyle w:val="afff2"/>
            <w:noProof/>
          </w:rPr>
          <w:t xml:space="preserve">    </w:t>
        </w:r>
        <w:r w:rsidR="00DF0A4D" w:rsidRPr="00E55059">
          <w:rPr>
            <w:rStyle w:val="afff2"/>
            <w:rFonts w:ascii="宋体" w:eastAsia="宋体" w:hAnsi="宋体" w:cs="宋体"/>
            <w:noProof/>
          </w:rPr>
          <w:t>要</w:t>
        </w:r>
        <w:r w:rsidR="00DF0A4D">
          <w:rPr>
            <w:noProof/>
            <w:webHidden/>
          </w:rPr>
          <w:tab/>
        </w:r>
        <w:r w:rsidR="00DF0A4D">
          <w:rPr>
            <w:noProof/>
            <w:webHidden/>
          </w:rPr>
          <w:fldChar w:fldCharType="begin"/>
        </w:r>
        <w:r w:rsidR="00DF0A4D">
          <w:rPr>
            <w:noProof/>
            <w:webHidden/>
          </w:rPr>
          <w:instrText xml:space="preserve"> PAGEREF _Toc138513945 \h </w:instrText>
        </w:r>
        <w:r w:rsidR="00DF0A4D">
          <w:rPr>
            <w:noProof/>
            <w:webHidden/>
          </w:rPr>
        </w:r>
        <w:r w:rsidR="00DF0A4D">
          <w:rPr>
            <w:noProof/>
            <w:webHidden/>
          </w:rPr>
          <w:fldChar w:fldCharType="separate"/>
        </w:r>
        <w:r w:rsidR="007876E0">
          <w:rPr>
            <w:noProof/>
            <w:webHidden/>
          </w:rPr>
          <w:t>i</w:t>
        </w:r>
        <w:r w:rsidR="00DF0A4D">
          <w:rPr>
            <w:noProof/>
            <w:webHidden/>
          </w:rPr>
          <w:fldChar w:fldCharType="end"/>
        </w:r>
      </w:hyperlink>
    </w:p>
    <w:p w14:paraId="7190D1A1" w14:textId="77777777" w:rsidR="00DF0A4D" w:rsidRPr="00B42312" w:rsidRDefault="00DA37AD">
      <w:pPr>
        <w:pStyle w:val="TOC1"/>
        <w:tabs>
          <w:tab w:val="right" w:leader="dot" w:pos="8827"/>
        </w:tabs>
        <w:rPr>
          <w:rFonts w:ascii="等线" w:eastAsia="等线" w:hAnsi="等线"/>
          <w:b w:val="0"/>
          <w:bCs w:val="0"/>
          <w:iCs w:val="0"/>
          <w:noProof/>
          <w:spacing w:val="0"/>
          <w:kern w:val="2"/>
          <w:sz w:val="21"/>
          <w:szCs w:val="22"/>
        </w:rPr>
      </w:pPr>
      <w:hyperlink w:anchor="_Toc138513947" w:history="1">
        <w:r w:rsidR="00DF0A4D" w:rsidRPr="00E55059">
          <w:rPr>
            <w:rStyle w:val="afff2"/>
            <w:noProof/>
          </w:rPr>
          <w:t>Table of Contents</w:t>
        </w:r>
        <w:r w:rsidR="00DF0A4D">
          <w:rPr>
            <w:noProof/>
            <w:webHidden/>
          </w:rPr>
          <w:tab/>
        </w:r>
        <w:r w:rsidR="00DF0A4D">
          <w:rPr>
            <w:noProof/>
            <w:webHidden/>
          </w:rPr>
          <w:fldChar w:fldCharType="begin"/>
        </w:r>
        <w:r w:rsidR="00DF0A4D">
          <w:rPr>
            <w:noProof/>
            <w:webHidden/>
          </w:rPr>
          <w:instrText xml:space="preserve"> PAGEREF _Toc138513947 \h </w:instrText>
        </w:r>
        <w:r w:rsidR="00DF0A4D">
          <w:rPr>
            <w:noProof/>
            <w:webHidden/>
          </w:rPr>
        </w:r>
        <w:r w:rsidR="00DF0A4D">
          <w:rPr>
            <w:noProof/>
            <w:webHidden/>
          </w:rPr>
          <w:fldChar w:fldCharType="separate"/>
        </w:r>
        <w:r w:rsidR="007876E0">
          <w:rPr>
            <w:noProof/>
            <w:webHidden/>
          </w:rPr>
          <w:t>i</w:t>
        </w:r>
        <w:r w:rsidR="00DF0A4D">
          <w:rPr>
            <w:noProof/>
            <w:webHidden/>
          </w:rPr>
          <w:fldChar w:fldCharType="end"/>
        </w:r>
      </w:hyperlink>
    </w:p>
    <w:p w14:paraId="5BC6EEE5" w14:textId="77777777" w:rsidR="00DF0A4D" w:rsidRPr="00B42312" w:rsidRDefault="00DA37AD">
      <w:pPr>
        <w:pStyle w:val="TOC1"/>
        <w:tabs>
          <w:tab w:val="left" w:pos="480"/>
          <w:tab w:val="right" w:leader="dot" w:pos="8827"/>
        </w:tabs>
        <w:rPr>
          <w:rFonts w:ascii="等线" w:eastAsia="等线" w:hAnsi="等线"/>
          <w:b w:val="0"/>
          <w:bCs w:val="0"/>
          <w:iCs w:val="0"/>
          <w:noProof/>
          <w:spacing w:val="0"/>
          <w:kern w:val="2"/>
          <w:sz w:val="21"/>
          <w:szCs w:val="22"/>
        </w:rPr>
      </w:pPr>
      <w:hyperlink w:anchor="_Toc138513948" w:history="1">
        <w:r w:rsidR="00DF0A4D" w:rsidRPr="00E55059">
          <w:rPr>
            <w:rStyle w:val="afff2"/>
            <w:noProof/>
          </w:rPr>
          <w:t>I.</w:t>
        </w:r>
        <w:r w:rsidR="00DF0A4D" w:rsidRPr="00B42312">
          <w:rPr>
            <w:rFonts w:ascii="等线" w:eastAsia="等线" w:hAnsi="等线"/>
            <w:b w:val="0"/>
            <w:bCs w:val="0"/>
            <w:iCs w:val="0"/>
            <w:noProof/>
            <w:spacing w:val="0"/>
            <w:kern w:val="2"/>
            <w:sz w:val="21"/>
            <w:szCs w:val="22"/>
          </w:rPr>
          <w:tab/>
        </w:r>
        <w:r w:rsidR="00DF0A4D" w:rsidRPr="00E55059">
          <w:rPr>
            <w:rStyle w:val="afff2"/>
            <w:noProof/>
          </w:rPr>
          <w:t>This is a Sample Title</w:t>
        </w:r>
        <w:r w:rsidR="00DF0A4D">
          <w:rPr>
            <w:noProof/>
            <w:webHidden/>
          </w:rPr>
          <w:tab/>
        </w:r>
        <w:r w:rsidR="00DF0A4D">
          <w:rPr>
            <w:noProof/>
            <w:webHidden/>
          </w:rPr>
          <w:fldChar w:fldCharType="begin"/>
        </w:r>
        <w:r w:rsidR="00DF0A4D">
          <w:rPr>
            <w:noProof/>
            <w:webHidden/>
          </w:rPr>
          <w:instrText xml:space="preserve"> PAGEREF _Toc138513948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79C7A61F"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49" w:history="1">
        <w:r w:rsidR="00DF0A4D" w:rsidRPr="00E55059">
          <w:rPr>
            <w:rStyle w:val="afff2"/>
            <w:noProof/>
          </w:rPr>
          <w:t>A.</w:t>
        </w:r>
        <w:r w:rsidR="00DF0A4D" w:rsidRPr="00B42312">
          <w:rPr>
            <w:rFonts w:ascii="等线" w:eastAsia="等线" w:hAnsi="等线"/>
            <w:b w:val="0"/>
            <w:bCs w:val="0"/>
            <w:noProof/>
            <w:spacing w:val="0"/>
            <w:kern w:val="2"/>
            <w:sz w:val="21"/>
          </w:rPr>
          <w:tab/>
        </w:r>
        <w:r w:rsidR="00DF0A4D" w:rsidRPr="00E55059">
          <w:rPr>
            <w:rStyle w:val="afff2"/>
            <w:noProof/>
          </w:rPr>
          <w:t xml:space="preserve">This </w:t>
        </w:r>
        <w:r w:rsidR="00DF0A4D">
          <w:rPr>
            <w:rStyle w:val="afff2"/>
            <w:noProof/>
          </w:rPr>
          <w:t>i</w:t>
        </w:r>
        <w:r w:rsidR="00DF0A4D" w:rsidRPr="00E55059">
          <w:rPr>
            <w:rStyle w:val="afff2"/>
            <w:noProof/>
          </w:rPr>
          <w:t>s the Sample Title for Section One</w:t>
        </w:r>
        <w:r w:rsidR="00DF0A4D">
          <w:rPr>
            <w:noProof/>
            <w:webHidden/>
          </w:rPr>
          <w:tab/>
        </w:r>
        <w:r w:rsidR="00DF0A4D">
          <w:rPr>
            <w:noProof/>
            <w:webHidden/>
          </w:rPr>
          <w:fldChar w:fldCharType="begin"/>
        </w:r>
        <w:r w:rsidR="00DF0A4D">
          <w:rPr>
            <w:noProof/>
            <w:webHidden/>
          </w:rPr>
          <w:instrText xml:space="preserve"> PAGEREF _Toc138513949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7B3CF8C8"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50"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 xml:space="preserve">This </w:t>
        </w:r>
        <w:r w:rsidR="00DF0A4D">
          <w:rPr>
            <w:rStyle w:val="afff2"/>
            <w:noProof/>
          </w:rPr>
          <w:t>i</w:t>
        </w:r>
        <w:r w:rsidR="00DF0A4D" w:rsidRPr="00E55059">
          <w:rPr>
            <w:rStyle w:val="afff2"/>
            <w:noProof/>
          </w:rPr>
          <w:t>s the Sample Title for Subsection One</w:t>
        </w:r>
        <w:r w:rsidR="00DF0A4D">
          <w:rPr>
            <w:noProof/>
            <w:webHidden/>
          </w:rPr>
          <w:tab/>
        </w:r>
        <w:r w:rsidR="00DF0A4D">
          <w:rPr>
            <w:noProof/>
            <w:webHidden/>
          </w:rPr>
          <w:fldChar w:fldCharType="begin"/>
        </w:r>
        <w:r w:rsidR="00DF0A4D">
          <w:rPr>
            <w:noProof/>
            <w:webHidden/>
          </w:rPr>
          <w:instrText xml:space="preserve"> PAGEREF _Toc138513950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D2104DE"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51"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 xml:space="preserve">This </w:t>
        </w:r>
        <w:r w:rsidR="00DF0A4D">
          <w:rPr>
            <w:rStyle w:val="afff2"/>
            <w:noProof/>
          </w:rPr>
          <w:t>i</w:t>
        </w:r>
        <w:r w:rsidR="00DF0A4D" w:rsidRPr="00E55059">
          <w:rPr>
            <w:rStyle w:val="afff2"/>
            <w:noProof/>
          </w:rPr>
          <w:t>s the Sample Title for Subsubsection One</w:t>
        </w:r>
        <w:r w:rsidR="00DF0A4D">
          <w:rPr>
            <w:noProof/>
            <w:webHidden/>
          </w:rPr>
          <w:tab/>
        </w:r>
        <w:r w:rsidR="00DF0A4D">
          <w:rPr>
            <w:noProof/>
            <w:webHidden/>
          </w:rPr>
          <w:fldChar w:fldCharType="begin"/>
        </w:r>
        <w:r w:rsidR="00DF0A4D">
          <w:rPr>
            <w:noProof/>
            <w:webHidden/>
          </w:rPr>
          <w:instrText xml:space="preserve"> PAGEREF _Toc138513951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6C4AE5D"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52"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 xml:space="preserve">This </w:t>
        </w:r>
        <w:r w:rsidR="00DF0A4D" w:rsidRPr="00DF0A4D">
          <w:rPr>
            <w:rStyle w:val="afff2"/>
            <w:noProof/>
          </w:rPr>
          <w:t xml:space="preserve">is </w:t>
        </w:r>
        <w:r w:rsidR="00DF0A4D" w:rsidRPr="00E55059">
          <w:rPr>
            <w:rStyle w:val="afff2"/>
            <w:noProof/>
          </w:rPr>
          <w:t>the Sample Title for Subsubsection Two</w:t>
        </w:r>
        <w:r w:rsidR="00DF0A4D">
          <w:rPr>
            <w:noProof/>
            <w:webHidden/>
          </w:rPr>
          <w:tab/>
        </w:r>
        <w:r w:rsidR="00DF0A4D">
          <w:rPr>
            <w:noProof/>
            <w:webHidden/>
          </w:rPr>
          <w:fldChar w:fldCharType="begin"/>
        </w:r>
        <w:r w:rsidR="00DF0A4D">
          <w:rPr>
            <w:noProof/>
            <w:webHidden/>
          </w:rPr>
          <w:instrText xml:space="preserve"> PAGEREF _Toc138513952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261E70C"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53"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_Toc138513953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0E99937"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54"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_Toc138513954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7CA7B55C"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55"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_Toc138513955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8E57738"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56" w:history="1">
        <w:r w:rsidR="00DF0A4D" w:rsidRPr="00E55059">
          <w:rPr>
            <w:rStyle w:val="afff2"/>
            <w:noProof/>
          </w:rPr>
          <w:t>B.</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Two</w:t>
        </w:r>
        <w:r w:rsidR="00DF0A4D">
          <w:rPr>
            <w:noProof/>
            <w:webHidden/>
          </w:rPr>
          <w:tab/>
        </w:r>
        <w:r w:rsidR="00DF0A4D">
          <w:rPr>
            <w:noProof/>
            <w:webHidden/>
          </w:rPr>
          <w:fldChar w:fldCharType="begin"/>
        </w:r>
        <w:r w:rsidR="00DF0A4D">
          <w:rPr>
            <w:noProof/>
            <w:webHidden/>
          </w:rPr>
          <w:instrText xml:space="preserve"> PAGEREF _Toc138513956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61B6F4B"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57"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_Toc138513957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58962D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58"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_Toc138513958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2A0CC36"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59"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_Toc138513959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DC6F6C0"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60"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_Toc138513960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4F51A5E"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61"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_Toc138513961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A0140DE"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62"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_Toc138513962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D2271BF" w14:textId="77777777" w:rsidR="00DF0A4D" w:rsidRPr="00B42312" w:rsidRDefault="00DA37AD">
      <w:pPr>
        <w:pStyle w:val="TOC1"/>
        <w:tabs>
          <w:tab w:val="left" w:pos="480"/>
          <w:tab w:val="right" w:leader="dot" w:pos="8827"/>
        </w:tabs>
        <w:rPr>
          <w:rFonts w:ascii="等线" w:eastAsia="等线" w:hAnsi="等线"/>
          <w:b w:val="0"/>
          <w:bCs w:val="0"/>
          <w:iCs w:val="0"/>
          <w:noProof/>
          <w:spacing w:val="0"/>
          <w:kern w:val="2"/>
          <w:sz w:val="21"/>
          <w:szCs w:val="22"/>
        </w:rPr>
      </w:pPr>
      <w:hyperlink w:anchor="_Toc138513963" w:history="1">
        <w:r w:rsidR="00DF0A4D" w:rsidRPr="00E55059">
          <w:rPr>
            <w:rStyle w:val="afff2"/>
            <w:noProof/>
          </w:rPr>
          <w:t>II.</w:t>
        </w:r>
        <w:r w:rsidR="00DF0A4D" w:rsidRPr="00B42312">
          <w:rPr>
            <w:rFonts w:ascii="等线" w:eastAsia="等线" w:hAnsi="等线"/>
            <w:b w:val="0"/>
            <w:bCs w:val="0"/>
            <w:iCs w:val="0"/>
            <w:noProof/>
            <w:spacing w:val="0"/>
            <w:kern w:val="2"/>
            <w:sz w:val="21"/>
            <w:szCs w:val="22"/>
          </w:rPr>
          <w:tab/>
        </w:r>
        <w:r w:rsidR="00DF0A4D" w:rsidRPr="00E55059">
          <w:rPr>
            <w:rStyle w:val="afff2"/>
            <w:noProof/>
          </w:rPr>
          <w:t>This is a Sample Title</w:t>
        </w:r>
        <w:r w:rsidR="00DF0A4D">
          <w:rPr>
            <w:noProof/>
            <w:webHidden/>
          </w:rPr>
          <w:tab/>
        </w:r>
        <w:r w:rsidR="00DF0A4D">
          <w:rPr>
            <w:noProof/>
            <w:webHidden/>
          </w:rPr>
          <w:fldChar w:fldCharType="begin"/>
        </w:r>
        <w:r w:rsidR="00DF0A4D">
          <w:rPr>
            <w:noProof/>
            <w:webHidden/>
          </w:rPr>
          <w:instrText xml:space="preserve"> PAGEREF _Toc138513963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D7271D9"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64" w:history="1">
        <w:r w:rsidR="00DF0A4D" w:rsidRPr="00E55059">
          <w:rPr>
            <w:rStyle w:val="afff2"/>
            <w:noProof/>
          </w:rPr>
          <w:t>A.</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One</w:t>
        </w:r>
        <w:r w:rsidR="00DF0A4D">
          <w:rPr>
            <w:noProof/>
            <w:webHidden/>
          </w:rPr>
          <w:tab/>
        </w:r>
        <w:r w:rsidR="00DF0A4D">
          <w:rPr>
            <w:noProof/>
            <w:webHidden/>
          </w:rPr>
          <w:fldChar w:fldCharType="begin"/>
        </w:r>
        <w:r w:rsidR="00DF0A4D">
          <w:rPr>
            <w:noProof/>
            <w:webHidden/>
          </w:rPr>
          <w:instrText xml:space="preserve"> PAGEREF _Toc138513964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A8653EB"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65"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_Toc138513965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E4E4028"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66"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_Toc138513966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AFFF395"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67"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_Toc138513967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83065B0"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68" w:history="1">
        <w:r w:rsidR="00DF0A4D" w:rsidRPr="00E55059">
          <w:rPr>
            <w:rStyle w:val="afff2"/>
            <w:noProof/>
          </w:rPr>
          <w:t>3.</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_Toc138513968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3B9BA26"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69"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_Toc138513969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72719E6"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70"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_Toc138513970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2195B14"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71" w:history="1">
        <w:r w:rsidR="00DF0A4D" w:rsidRPr="00E55059">
          <w:rPr>
            <w:rStyle w:val="afff2"/>
            <w:noProof/>
          </w:rPr>
          <w:t>C.</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Two</w:t>
        </w:r>
        <w:r w:rsidR="00DF0A4D">
          <w:rPr>
            <w:noProof/>
            <w:webHidden/>
          </w:rPr>
          <w:tab/>
        </w:r>
        <w:r w:rsidR="00DF0A4D">
          <w:rPr>
            <w:noProof/>
            <w:webHidden/>
          </w:rPr>
          <w:fldChar w:fldCharType="begin"/>
        </w:r>
        <w:r w:rsidR="00DF0A4D">
          <w:rPr>
            <w:noProof/>
            <w:webHidden/>
          </w:rPr>
          <w:instrText xml:space="preserve"> PAGEREF _Toc138513971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1C7F5E4"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72"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_Toc138513972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F310DAF"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73"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_Toc138513973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7E6D4F5"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74"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_Toc138513974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5D84816F"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75"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_Toc138513975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F6675A3"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76"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_Toc138513976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58BBC0C9"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77"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_Toc138513977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5DFBF4E" w14:textId="77777777" w:rsidR="00DF0A4D" w:rsidRPr="00B42312" w:rsidRDefault="00DA37AD">
      <w:pPr>
        <w:pStyle w:val="TOC1"/>
        <w:tabs>
          <w:tab w:val="left" w:pos="720"/>
          <w:tab w:val="right" w:leader="dot" w:pos="8827"/>
        </w:tabs>
        <w:rPr>
          <w:rFonts w:ascii="等线" w:eastAsia="等线" w:hAnsi="等线"/>
          <w:b w:val="0"/>
          <w:bCs w:val="0"/>
          <w:iCs w:val="0"/>
          <w:noProof/>
          <w:spacing w:val="0"/>
          <w:kern w:val="2"/>
          <w:sz w:val="21"/>
          <w:szCs w:val="22"/>
        </w:rPr>
      </w:pPr>
      <w:hyperlink w:anchor="_Toc138513978" w:history="1">
        <w:r w:rsidR="00DF0A4D" w:rsidRPr="00E55059">
          <w:rPr>
            <w:rStyle w:val="afff2"/>
            <w:noProof/>
          </w:rPr>
          <w:t>III.</w:t>
        </w:r>
        <w:r w:rsidR="00DF0A4D" w:rsidRPr="00B42312">
          <w:rPr>
            <w:rFonts w:ascii="等线" w:eastAsia="等线" w:hAnsi="等线"/>
            <w:b w:val="0"/>
            <w:bCs w:val="0"/>
            <w:iCs w:val="0"/>
            <w:noProof/>
            <w:spacing w:val="0"/>
            <w:kern w:val="2"/>
            <w:sz w:val="21"/>
            <w:szCs w:val="22"/>
          </w:rPr>
          <w:tab/>
        </w:r>
        <w:r w:rsidR="00DF0A4D" w:rsidRPr="00E55059">
          <w:rPr>
            <w:rStyle w:val="afff2"/>
            <w:noProof/>
          </w:rPr>
          <w:t>This is a Sample Title</w:t>
        </w:r>
        <w:r w:rsidR="00DF0A4D">
          <w:rPr>
            <w:noProof/>
            <w:webHidden/>
          </w:rPr>
          <w:tab/>
        </w:r>
        <w:r w:rsidR="00DF0A4D">
          <w:rPr>
            <w:noProof/>
            <w:webHidden/>
          </w:rPr>
          <w:fldChar w:fldCharType="begin"/>
        </w:r>
        <w:r w:rsidR="00DF0A4D">
          <w:rPr>
            <w:noProof/>
            <w:webHidden/>
          </w:rPr>
          <w:instrText xml:space="preserve"> PAGEREF _Toc138513978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3BAD678"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79" w:history="1">
        <w:r w:rsidR="00DF0A4D" w:rsidRPr="00E55059">
          <w:rPr>
            <w:rStyle w:val="afff2"/>
            <w:noProof/>
          </w:rPr>
          <w:t>A.</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One</w:t>
        </w:r>
        <w:r w:rsidR="00DF0A4D">
          <w:rPr>
            <w:noProof/>
            <w:webHidden/>
          </w:rPr>
          <w:tab/>
        </w:r>
        <w:r w:rsidR="00DF0A4D">
          <w:rPr>
            <w:noProof/>
            <w:webHidden/>
          </w:rPr>
          <w:fldChar w:fldCharType="begin"/>
        </w:r>
        <w:r w:rsidR="00DF0A4D">
          <w:rPr>
            <w:noProof/>
            <w:webHidden/>
          </w:rPr>
          <w:instrText xml:space="preserve"> PAGEREF _Toc138513979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1C2B035"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80"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_Toc138513980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74EEA955"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81"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_Toc138513981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2E3180B"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82"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_Toc138513982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5D1E22B4"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83"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_Toc138513983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82642E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84"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_Toc138513984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EE0D3BC"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85"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_Toc138513985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227A1E6"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86" w:history="1">
        <w:r w:rsidR="00DF0A4D" w:rsidRPr="00E55059">
          <w:rPr>
            <w:rStyle w:val="afff2"/>
            <w:noProof/>
          </w:rPr>
          <w:t>B.</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Two</w:t>
        </w:r>
        <w:r w:rsidR="00DF0A4D">
          <w:rPr>
            <w:noProof/>
            <w:webHidden/>
          </w:rPr>
          <w:tab/>
        </w:r>
        <w:r w:rsidR="00DF0A4D">
          <w:rPr>
            <w:noProof/>
            <w:webHidden/>
          </w:rPr>
          <w:fldChar w:fldCharType="begin"/>
        </w:r>
        <w:r w:rsidR="00DF0A4D">
          <w:rPr>
            <w:noProof/>
            <w:webHidden/>
          </w:rPr>
          <w:instrText xml:space="preserve"> PAGEREF _Toc138513986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57ABCC9"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87"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_Toc138513987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0A948C1"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88"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_Toc138513988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958F6DF"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89"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_Toc138513989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5038BED"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90"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_Toc138513990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41BBE7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91"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_Toc138513991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765C980"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92"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_Toc138513992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6EFDBCF" w14:textId="77777777" w:rsidR="00DF0A4D" w:rsidRPr="00B42312" w:rsidRDefault="00DA37AD">
      <w:pPr>
        <w:pStyle w:val="TOC1"/>
        <w:tabs>
          <w:tab w:val="left" w:pos="720"/>
          <w:tab w:val="right" w:leader="dot" w:pos="8827"/>
        </w:tabs>
        <w:rPr>
          <w:rFonts w:ascii="等线" w:eastAsia="等线" w:hAnsi="等线"/>
          <w:b w:val="0"/>
          <w:bCs w:val="0"/>
          <w:iCs w:val="0"/>
          <w:noProof/>
          <w:spacing w:val="0"/>
          <w:kern w:val="2"/>
          <w:sz w:val="21"/>
          <w:szCs w:val="22"/>
        </w:rPr>
      </w:pPr>
      <w:hyperlink w:anchor="_Toc138513993" w:history="1">
        <w:r w:rsidR="00DF0A4D" w:rsidRPr="00E55059">
          <w:rPr>
            <w:rStyle w:val="afff2"/>
            <w:noProof/>
          </w:rPr>
          <w:t>IV.</w:t>
        </w:r>
        <w:r w:rsidR="00DF0A4D" w:rsidRPr="00B42312">
          <w:rPr>
            <w:rFonts w:ascii="等线" w:eastAsia="等线" w:hAnsi="等线"/>
            <w:b w:val="0"/>
            <w:bCs w:val="0"/>
            <w:iCs w:val="0"/>
            <w:noProof/>
            <w:spacing w:val="0"/>
            <w:kern w:val="2"/>
            <w:sz w:val="21"/>
            <w:szCs w:val="22"/>
          </w:rPr>
          <w:tab/>
        </w:r>
        <w:r w:rsidR="00DF0A4D" w:rsidRPr="00E55059">
          <w:rPr>
            <w:rStyle w:val="afff2"/>
            <w:noProof/>
          </w:rPr>
          <w:t>This is a Sample Title</w:t>
        </w:r>
        <w:r w:rsidR="00DF0A4D">
          <w:rPr>
            <w:noProof/>
            <w:webHidden/>
          </w:rPr>
          <w:tab/>
        </w:r>
        <w:r w:rsidR="00DF0A4D">
          <w:rPr>
            <w:noProof/>
            <w:webHidden/>
          </w:rPr>
          <w:fldChar w:fldCharType="begin"/>
        </w:r>
        <w:r w:rsidR="00DF0A4D">
          <w:rPr>
            <w:noProof/>
            <w:webHidden/>
          </w:rPr>
          <w:instrText xml:space="preserve"> PAGEREF _Toc138513993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AD089C4"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3994" w:history="1">
        <w:r w:rsidR="00DF0A4D" w:rsidRPr="00E55059">
          <w:rPr>
            <w:rStyle w:val="afff2"/>
            <w:noProof/>
          </w:rPr>
          <w:t>A.</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One</w:t>
        </w:r>
        <w:r w:rsidR="00DF0A4D">
          <w:rPr>
            <w:noProof/>
            <w:webHidden/>
          </w:rPr>
          <w:tab/>
        </w:r>
        <w:r w:rsidR="00DF0A4D">
          <w:rPr>
            <w:noProof/>
            <w:webHidden/>
          </w:rPr>
          <w:fldChar w:fldCharType="begin"/>
        </w:r>
        <w:r w:rsidR="00DF0A4D">
          <w:rPr>
            <w:noProof/>
            <w:webHidden/>
          </w:rPr>
          <w:instrText xml:space="preserve"> PAGEREF _Toc138513994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D41D774"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95"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_Toc138513995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71F36045"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96"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_Toc138513996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0C11CD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97"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_Toc138513997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B7B718B"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3998"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_Toc138513998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9BF9F63"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3999"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_Toc138513999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7527428"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00"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_Toc138514000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13ED82F"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4001" w:history="1">
        <w:r w:rsidR="00DF0A4D" w:rsidRPr="00E55059">
          <w:rPr>
            <w:rStyle w:val="afff2"/>
            <w:noProof/>
          </w:rPr>
          <w:t>B.</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Two</w:t>
        </w:r>
        <w:r w:rsidR="00DF0A4D">
          <w:rPr>
            <w:noProof/>
            <w:webHidden/>
          </w:rPr>
          <w:tab/>
        </w:r>
        <w:r w:rsidR="00DF0A4D">
          <w:rPr>
            <w:noProof/>
            <w:webHidden/>
          </w:rPr>
          <w:fldChar w:fldCharType="begin"/>
        </w:r>
        <w:r w:rsidR="00DF0A4D">
          <w:rPr>
            <w:noProof/>
            <w:webHidden/>
          </w:rPr>
          <w:instrText xml:space="preserve"> PAGEREF _Toc138514001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2F838A5"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4002"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_Toc138514002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7A20D46"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03"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_Toc138514003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EE41AFC"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04"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_Toc138514004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FEC063F"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4005"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_Toc138514005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CB86A6A"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06"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_Toc138514006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9D741F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07"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_Toc138514007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209A7CC" w14:textId="77777777" w:rsidR="00DF0A4D" w:rsidRPr="00B42312" w:rsidRDefault="00DA37AD">
      <w:pPr>
        <w:pStyle w:val="TOC1"/>
        <w:tabs>
          <w:tab w:val="left" w:pos="480"/>
          <w:tab w:val="right" w:leader="dot" w:pos="8827"/>
        </w:tabs>
        <w:rPr>
          <w:rFonts w:ascii="等线" w:eastAsia="等线" w:hAnsi="等线"/>
          <w:b w:val="0"/>
          <w:bCs w:val="0"/>
          <w:iCs w:val="0"/>
          <w:noProof/>
          <w:spacing w:val="0"/>
          <w:kern w:val="2"/>
          <w:sz w:val="21"/>
          <w:szCs w:val="22"/>
        </w:rPr>
      </w:pPr>
      <w:hyperlink w:anchor="_Toc138514008" w:history="1">
        <w:r w:rsidR="00DF0A4D" w:rsidRPr="00E55059">
          <w:rPr>
            <w:rStyle w:val="afff2"/>
            <w:noProof/>
          </w:rPr>
          <w:t>V.</w:t>
        </w:r>
        <w:r w:rsidR="00DF0A4D" w:rsidRPr="00B42312">
          <w:rPr>
            <w:rFonts w:ascii="等线" w:eastAsia="等线" w:hAnsi="等线"/>
            <w:b w:val="0"/>
            <w:bCs w:val="0"/>
            <w:iCs w:val="0"/>
            <w:noProof/>
            <w:spacing w:val="0"/>
            <w:kern w:val="2"/>
            <w:sz w:val="21"/>
            <w:szCs w:val="22"/>
          </w:rPr>
          <w:tab/>
        </w:r>
        <w:r w:rsidR="00DF0A4D" w:rsidRPr="00E55059">
          <w:rPr>
            <w:rStyle w:val="afff2"/>
            <w:noProof/>
          </w:rPr>
          <w:t>Conclusion</w:t>
        </w:r>
        <w:r w:rsidR="00DF0A4D">
          <w:rPr>
            <w:noProof/>
            <w:webHidden/>
          </w:rPr>
          <w:tab/>
        </w:r>
        <w:r w:rsidR="00DF0A4D">
          <w:rPr>
            <w:noProof/>
            <w:webHidden/>
          </w:rPr>
          <w:fldChar w:fldCharType="begin"/>
        </w:r>
        <w:r w:rsidR="00DF0A4D">
          <w:rPr>
            <w:noProof/>
            <w:webHidden/>
          </w:rPr>
          <w:instrText xml:space="preserve"> PAGEREF _Toc138514008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7771081"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4009" w:history="1">
        <w:r w:rsidR="00DF0A4D" w:rsidRPr="00E55059">
          <w:rPr>
            <w:rStyle w:val="afff2"/>
            <w:noProof/>
          </w:rPr>
          <w:t>A.</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One</w:t>
        </w:r>
        <w:r w:rsidR="00DF0A4D">
          <w:rPr>
            <w:noProof/>
            <w:webHidden/>
          </w:rPr>
          <w:tab/>
        </w:r>
        <w:r w:rsidR="00DF0A4D">
          <w:rPr>
            <w:noProof/>
            <w:webHidden/>
          </w:rPr>
          <w:fldChar w:fldCharType="begin"/>
        </w:r>
        <w:r w:rsidR="00DF0A4D">
          <w:rPr>
            <w:noProof/>
            <w:webHidden/>
          </w:rPr>
          <w:instrText xml:space="preserve"> PAGEREF _Toc138514009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5DC10512"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4010"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_Toc138514010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50EC661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11"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_Toc138514011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81494E9"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12"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_Toc138514012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8A17659"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4013"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_Toc138514013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5462E05"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14"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_Toc138514014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06028B1"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15"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_Toc138514015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405F4F4" w14:textId="77777777" w:rsidR="00DF0A4D" w:rsidRPr="00B42312" w:rsidRDefault="00DA37AD">
      <w:pPr>
        <w:pStyle w:val="TOC2"/>
        <w:tabs>
          <w:tab w:val="left" w:pos="720"/>
          <w:tab w:val="right" w:leader="dot" w:pos="8827"/>
        </w:tabs>
        <w:rPr>
          <w:rFonts w:ascii="等线" w:eastAsia="等线" w:hAnsi="等线"/>
          <w:b w:val="0"/>
          <w:bCs w:val="0"/>
          <w:noProof/>
          <w:spacing w:val="0"/>
          <w:kern w:val="2"/>
          <w:sz w:val="21"/>
        </w:rPr>
      </w:pPr>
      <w:hyperlink w:anchor="_Toc138514016" w:history="1">
        <w:r w:rsidR="00DF0A4D" w:rsidRPr="00E55059">
          <w:rPr>
            <w:rStyle w:val="afff2"/>
            <w:noProof/>
          </w:rPr>
          <w:t>B.</w:t>
        </w:r>
        <w:r w:rsidR="00DF0A4D" w:rsidRPr="00B42312">
          <w:rPr>
            <w:rFonts w:ascii="等线" w:eastAsia="等线" w:hAnsi="等线"/>
            <w:b w:val="0"/>
            <w:bCs w:val="0"/>
            <w:noProof/>
            <w:spacing w:val="0"/>
            <w:kern w:val="2"/>
            <w:sz w:val="21"/>
          </w:rPr>
          <w:tab/>
        </w:r>
        <w:r w:rsidR="00DF0A4D" w:rsidRPr="00E55059">
          <w:rPr>
            <w:rStyle w:val="afff2"/>
            <w:noProof/>
          </w:rPr>
          <w:t>This is the Sample Title for Section Two</w:t>
        </w:r>
        <w:r w:rsidR="00DF0A4D">
          <w:rPr>
            <w:noProof/>
            <w:webHidden/>
          </w:rPr>
          <w:tab/>
        </w:r>
        <w:r w:rsidR="00DF0A4D">
          <w:rPr>
            <w:noProof/>
            <w:webHidden/>
          </w:rPr>
          <w:fldChar w:fldCharType="begin"/>
        </w:r>
        <w:r w:rsidR="00DF0A4D">
          <w:rPr>
            <w:noProof/>
            <w:webHidden/>
          </w:rPr>
          <w:instrText xml:space="preserve"> PAGEREF _Toc138514016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39308A3"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4017" w:history="1">
        <w:r w:rsidR="00DF0A4D" w:rsidRPr="00E55059">
          <w:rPr>
            <w:rStyle w:val="afff2"/>
            <w:noProof/>
          </w:rPr>
          <w:t>1.</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One</w:t>
        </w:r>
        <w:r w:rsidR="00DF0A4D">
          <w:rPr>
            <w:noProof/>
            <w:webHidden/>
          </w:rPr>
          <w:tab/>
        </w:r>
        <w:r w:rsidR="00DF0A4D">
          <w:rPr>
            <w:noProof/>
            <w:webHidden/>
          </w:rPr>
          <w:fldChar w:fldCharType="begin"/>
        </w:r>
        <w:r w:rsidR="00DF0A4D">
          <w:rPr>
            <w:noProof/>
            <w:webHidden/>
          </w:rPr>
          <w:instrText xml:space="preserve"> PAGEREF _Toc138514017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2ABF2072"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18"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_Toc138514018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014C76FB"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19"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_Toc138514019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6D7D2C2F" w14:textId="77777777" w:rsidR="00DF0A4D" w:rsidRPr="00B42312" w:rsidRDefault="00DA37AD">
      <w:pPr>
        <w:pStyle w:val="TOC3"/>
        <w:tabs>
          <w:tab w:val="left" w:pos="960"/>
          <w:tab w:val="right" w:leader="dot" w:pos="8827"/>
        </w:tabs>
        <w:rPr>
          <w:rFonts w:ascii="等线" w:eastAsia="等线" w:hAnsi="等线"/>
          <w:noProof/>
          <w:spacing w:val="0"/>
          <w:kern w:val="2"/>
          <w:sz w:val="21"/>
          <w:szCs w:val="22"/>
        </w:rPr>
      </w:pPr>
      <w:hyperlink w:anchor="_Toc138514020" w:history="1">
        <w:r w:rsidR="00DF0A4D" w:rsidRPr="00E55059">
          <w:rPr>
            <w:rStyle w:val="afff2"/>
            <w:noProof/>
          </w:rPr>
          <w:t>2.</w:t>
        </w:r>
        <w:r w:rsidR="00DF0A4D" w:rsidRPr="00B42312">
          <w:rPr>
            <w:rFonts w:ascii="等线" w:eastAsia="等线" w:hAnsi="等线"/>
            <w:noProof/>
            <w:spacing w:val="0"/>
            <w:kern w:val="2"/>
            <w:sz w:val="21"/>
            <w:szCs w:val="22"/>
          </w:rPr>
          <w:tab/>
        </w:r>
        <w:r w:rsidR="00DF0A4D" w:rsidRPr="00E55059">
          <w:rPr>
            <w:rStyle w:val="afff2"/>
            <w:noProof/>
          </w:rPr>
          <w:t>This is the Sample Title for Subsection Two</w:t>
        </w:r>
        <w:r w:rsidR="00DF0A4D">
          <w:rPr>
            <w:noProof/>
            <w:webHidden/>
          </w:rPr>
          <w:tab/>
        </w:r>
        <w:r w:rsidR="00DF0A4D">
          <w:rPr>
            <w:noProof/>
            <w:webHidden/>
          </w:rPr>
          <w:fldChar w:fldCharType="begin"/>
        </w:r>
        <w:r w:rsidR="00DF0A4D">
          <w:rPr>
            <w:noProof/>
            <w:webHidden/>
          </w:rPr>
          <w:instrText xml:space="preserve"> PAGEREF _Toc138514020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7614FF55"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21" w:history="1">
        <w:r w:rsidR="00DF0A4D" w:rsidRPr="00E55059">
          <w:rPr>
            <w:rStyle w:val="afff2"/>
            <w:noProof/>
          </w:rPr>
          <w:t>a.</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One</w:t>
        </w:r>
        <w:r w:rsidR="00DF0A4D">
          <w:rPr>
            <w:noProof/>
            <w:webHidden/>
          </w:rPr>
          <w:tab/>
        </w:r>
        <w:r w:rsidR="00DF0A4D">
          <w:rPr>
            <w:noProof/>
            <w:webHidden/>
          </w:rPr>
          <w:fldChar w:fldCharType="begin"/>
        </w:r>
        <w:r w:rsidR="00DF0A4D">
          <w:rPr>
            <w:noProof/>
            <w:webHidden/>
          </w:rPr>
          <w:instrText xml:space="preserve"> PAGEREF _Toc138514021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1E9459CA" w14:textId="77777777" w:rsidR="00DF0A4D" w:rsidRPr="00B42312" w:rsidRDefault="00DA37AD">
      <w:pPr>
        <w:pStyle w:val="TOC4"/>
        <w:tabs>
          <w:tab w:val="left" w:pos="1200"/>
          <w:tab w:val="right" w:leader="dot" w:pos="8827"/>
        </w:tabs>
        <w:rPr>
          <w:rFonts w:ascii="等线" w:eastAsia="等线" w:hAnsi="等线"/>
          <w:noProof/>
          <w:spacing w:val="0"/>
          <w:kern w:val="2"/>
          <w:sz w:val="21"/>
          <w:szCs w:val="22"/>
        </w:rPr>
      </w:pPr>
      <w:hyperlink w:anchor="_Toc138514022" w:history="1">
        <w:r w:rsidR="00DF0A4D" w:rsidRPr="00E55059">
          <w:rPr>
            <w:rStyle w:val="afff2"/>
            <w:noProof/>
          </w:rPr>
          <w:t>b.</w:t>
        </w:r>
        <w:r w:rsidR="00DF0A4D" w:rsidRPr="00B42312">
          <w:rPr>
            <w:rFonts w:ascii="等线" w:eastAsia="等线" w:hAnsi="等线"/>
            <w:noProof/>
            <w:spacing w:val="0"/>
            <w:kern w:val="2"/>
            <w:sz w:val="21"/>
            <w:szCs w:val="22"/>
          </w:rPr>
          <w:tab/>
        </w:r>
        <w:r w:rsidR="00DF0A4D" w:rsidRPr="00E55059">
          <w:rPr>
            <w:rStyle w:val="afff2"/>
            <w:noProof/>
          </w:rPr>
          <w:t>This is the Sample Title for Subsubsection Two</w:t>
        </w:r>
        <w:r w:rsidR="00DF0A4D">
          <w:rPr>
            <w:noProof/>
            <w:webHidden/>
          </w:rPr>
          <w:tab/>
        </w:r>
        <w:r w:rsidR="00DF0A4D">
          <w:rPr>
            <w:noProof/>
            <w:webHidden/>
          </w:rPr>
          <w:fldChar w:fldCharType="begin"/>
        </w:r>
        <w:r w:rsidR="00DF0A4D">
          <w:rPr>
            <w:noProof/>
            <w:webHidden/>
          </w:rPr>
          <w:instrText xml:space="preserve"> PAGEREF _Toc138514022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3C45623D" w14:textId="77777777" w:rsidR="00DF0A4D" w:rsidRPr="00B42312" w:rsidRDefault="00DA37AD">
      <w:pPr>
        <w:pStyle w:val="TOC1"/>
        <w:tabs>
          <w:tab w:val="right" w:leader="dot" w:pos="8827"/>
        </w:tabs>
        <w:rPr>
          <w:rFonts w:ascii="等线" w:eastAsia="等线" w:hAnsi="等线"/>
          <w:b w:val="0"/>
          <w:bCs w:val="0"/>
          <w:iCs w:val="0"/>
          <w:noProof/>
          <w:spacing w:val="0"/>
          <w:kern w:val="2"/>
          <w:sz w:val="21"/>
          <w:szCs w:val="22"/>
        </w:rPr>
      </w:pPr>
      <w:hyperlink w:anchor="_Toc138514023" w:history="1">
        <w:r w:rsidR="00DF0A4D" w:rsidRPr="00E55059">
          <w:rPr>
            <w:rStyle w:val="afff2"/>
            <w:noProof/>
          </w:rPr>
          <w:t>References</w:t>
        </w:r>
        <w:r w:rsidR="00DF0A4D">
          <w:rPr>
            <w:noProof/>
            <w:webHidden/>
          </w:rPr>
          <w:tab/>
        </w:r>
        <w:r w:rsidR="00DF0A4D">
          <w:rPr>
            <w:noProof/>
            <w:webHidden/>
          </w:rPr>
          <w:fldChar w:fldCharType="begin"/>
        </w:r>
        <w:r w:rsidR="00DF0A4D">
          <w:rPr>
            <w:noProof/>
            <w:webHidden/>
          </w:rPr>
          <w:instrText xml:space="preserve"> PAGEREF _Toc138514023 \h </w:instrText>
        </w:r>
        <w:r w:rsidR="00DF0A4D">
          <w:rPr>
            <w:noProof/>
            <w:webHidden/>
          </w:rPr>
        </w:r>
        <w:r w:rsidR="00DF0A4D">
          <w:rPr>
            <w:noProof/>
            <w:webHidden/>
          </w:rPr>
          <w:fldChar w:fldCharType="separate"/>
        </w:r>
        <w:r w:rsidR="007876E0">
          <w:rPr>
            <w:noProof/>
            <w:webHidden/>
          </w:rPr>
          <w:t>1</w:t>
        </w:r>
        <w:r w:rsidR="00DF0A4D">
          <w:rPr>
            <w:noProof/>
            <w:webHidden/>
          </w:rPr>
          <w:fldChar w:fldCharType="end"/>
        </w:r>
      </w:hyperlink>
    </w:p>
    <w:p w14:paraId="4CD69F6B" w14:textId="77777777" w:rsidR="009C4043" w:rsidRDefault="009C4043">
      <w:pPr>
        <w:pStyle w:val="TOC1"/>
        <w:rPr>
          <w:rFonts w:eastAsia="宋体"/>
        </w:rPr>
      </w:pPr>
      <w:r>
        <w:fldChar w:fldCharType="end"/>
      </w:r>
    </w:p>
    <w:p w14:paraId="60AE9CDE" w14:textId="77777777" w:rsidR="009C4043" w:rsidRDefault="009C4043">
      <w:pPr>
        <w:tabs>
          <w:tab w:val="clear" w:pos="8640"/>
        </w:tabs>
        <w:jc w:val="left"/>
        <w:rPr>
          <w:rFonts w:ascii="宋体" w:eastAsia="宋体" w:hAnsi="宋体"/>
        </w:rPr>
        <w:sectPr w:rsidR="009C4043">
          <w:footerReference w:type="default" r:id="rId15"/>
          <w:pgSz w:w="12240" w:h="15840"/>
          <w:pgMar w:top="1985" w:right="1418" w:bottom="1985" w:left="1985" w:header="1440" w:footer="1440" w:gutter="0"/>
          <w:pgNumType w:fmt="lowerRoman" w:start="1"/>
          <w:cols w:space="720"/>
          <w:docGrid w:type="lines" w:linePitch="359"/>
        </w:sectPr>
      </w:pPr>
    </w:p>
    <w:p w14:paraId="25C4D80D" w14:textId="77777777" w:rsidR="009C4043" w:rsidRDefault="007876E0">
      <w:pPr>
        <w:pStyle w:val="affffd"/>
        <w:spacing w:after="0" w:line="240" w:lineRule="auto"/>
        <w:ind w:firstLine="560"/>
      </w:pPr>
      <w:r>
        <w:rPr>
          <w:rFonts w:hint="eastAsia"/>
          <w:noProof/>
          <w:sz w:val="28"/>
          <w:szCs w:val="28"/>
        </w:rPr>
        <w:lastRenderedPageBreak/>
        <mc:AlternateContent>
          <mc:Choice Requires="wps">
            <w:drawing>
              <wp:anchor distT="0" distB="0" distL="114300" distR="114300" simplePos="0" relativeHeight="251653632" behindDoc="0" locked="0" layoutInCell="1" allowOverlap="1" wp14:anchorId="4C656C65" wp14:editId="69FC415F">
                <wp:simplePos x="0" y="0"/>
                <wp:positionH relativeFrom="column">
                  <wp:posOffset>-1196975</wp:posOffset>
                </wp:positionH>
                <wp:positionV relativeFrom="paragraph">
                  <wp:posOffset>-1158875</wp:posOffset>
                </wp:positionV>
                <wp:extent cx="1407160" cy="3460750"/>
                <wp:effectExtent l="0" t="0" r="1164590" b="25400"/>
                <wp:wrapNone/>
                <wp:docPr id="15" name="自选图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160" cy="3460750"/>
                        </a:xfrm>
                        <a:prstGeom prst="wedgeRoundRectCallout">
                          <a:avLst>
                            <a:gd name="adj1" fmla="val 129648"/>
                            <a:gd name="adj2" fmla="val -11685"/>
                            <a:gd name="adj3" fmla="val 16667"/>
                          </a:avLst>
                        </a:prstGeom>
                        <a:solidFill>
                          <a:srgbClr val="FFFFFF"/>
                        </a:solidFill>
                        <a:ln w="9525">
                          <a:solidFill>
                            <a:srgbClr val="000000"/>
                          </a:solidFill>
                          <a:miter lim="800000"/>
                          <a:headEnd/>
                          <a:tailEnd/>
                        </a:ln>
                      </wps:spPr>
                      <wps:txbx>
                        <w:txbxContent>
                          <w:p w14:paraId="6AD9B17D" w14:textId="77777777" w:rsidR="009C4043" w:rsidRDefault="009C4043">
                            <w:pPr>
                              <w:rPr>
                                <w:rFonts w:ascii="Times New Roman" w:eastAsia="黑体" w:hAnsi="Times New Roman"/>
                                <w:color w:val="FF0000"/>
                                <w:sz w:val="21"/>
                                <w:szCs w:val="24"/>
                              </w:rPr>
                            </w:pPr>
                            <w:r>
                              <w:rPr>
                                <w:rFonts w:ascii="Times New Roman" w:eastAsia="黑体" w:hAnsi="Times New Roman" w:hint="eastAsia"/>
                                <w:b/>
                                <w:color w:val="FF0000"/>
                                <w:szCs w:val="24"/>
                              </w:rPr>
                              <w:t>标题</w:t>
                            </w:r>
                            <w:r>
                              <w:rPr>
                                <w:rFonts w:ascii="Times New Roman" w:eastAsia="黑体" w:hAnsi="Times New Roman" w:hint="eastAsia"/>
                                <w:color w:val="FF0000"/>
                                <w:sz w:val="21"/>
                                <w:szCs w:val="24"/>
                              </w:rPr>
                              <w:t>粘贴提示：</w:t>
                            </w:r>
                          </w:p>
                          <w:p w14:paraId="3C7AF97A"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1</w:t>
                            </w:r>
                            <w:r>
                              <w:rPr>
                                <w:rFonts w:ascii="Times New Roman" w:eastAsia="黑体" w:hAnsi="Times New Roman"/>
                                <w:color w:val="FF0000"/>
                                <w:sz w:val="21"/>
                                <w:szCs w:val="24"/>
                              </w:rPr>
                              <w:t>.</w:t>
                            </w:r>
                            <w:r>
                              <w:rPr>
                                <w:rFonts w:ascii="Times New Roman" w:eastAsia="黑体" w:hAnsi="Times New Roman" w:hint="eastAsia"/>
                                <w:color w:val="FF0000"/>
                                <w:sz w:val="21"/>
                                <w:szCs w:val="24"/>
                              </w:rPr>
                              <w:t>标题和段落格式不一，故请务必将其分开复制粘贴。</w:t>
                            </w:r>
                          </w:p>
                          <w:p w14:paraId="54C19AE8"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2</w:t>
                            </w:r>
                            <w:r>
                              <w:rPr>
                                <w:rFonts w:ascii="Times New Roman" w:eastAsia="黑体" w:hAnsi="Times New Roman"/>
                                <w:color w:val="FF0000"/>
                                <w:sz w:val="21"/>
                                <w:szCs w:val="24"/>
                              </w:rPr>
                              <w:t>.</w:t>
                            </w:r>
                            <w:r>
                              <w:rPr>
                                <w:rFonts w:ascii="Times New Roman" w:eastAsia="黑体" w:hAnsi="Times New Roman" w:hint="eastAsia"/>
                                <w:color w:val="FF0000"/>
                                <w:sz w:val="21"/>
                                <w:szCs w:val="24"/>
                              </w:rPr>
                              <w:t>粘贴时，请务必“右键单击”，选择“只保留文本”，否则格式就会出错，如图</w:t>
                            </w:r>
                            <w:r w:rsidR="007876E0">
                              <w:rPr>
                                <w:rFonts w:ascii="Times New Roman" w:eastAsia="黑体" w:hAnsi="Times New Roman" w:hint="eastAsia"/>
                                <w:noProof/>
                                <w:color w:val="FF0000"/>
                                <w:sz w:val="21"/>
                                <w:szCs w:val="24"/>
                              </w:rPr>
                              <w:drawing>
                                <wp:inline distT="0" distB="0" distL="0" distR="0" wp14:anchorId="05A18BA5" wp14:editId="2176EFB7">
                                  <wp:extent cx="704850" cy="361950"/>
                                  <wp:effectExtent l="0" t="0" r="0" b="0"/>
                                  <wp:docPr id="7" name="图片 2"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只保留文本"/>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4850" cy="361950"/>
                                          </a:xfrm>
                                          <a:prstGeom prst="rect">
                                            <a:avLst/>
                                          </a:prstGeom>
                                          <a:noFill/>
                                          <a:ln>
                                            <a:noFill/>
                                          </a:ln>
                                        </pic:spPr>
                                      </pic:pic>
                                    </a:graphicData>
                                  </a:graphic>
                                </wp:inline>
                              </w:drawing>
                            </w:r>
                            <w:r>
                              <w:rPr>
                                <w:rFonts w:ascii="Times New Roman" w:eastAsia="黑体" w:hAnsi="Times New Roman" w:hint="eastAsia"/>
                                <w:color w:val="FF0000"/>
                                <w:sz w:val="21"/>
                                <w:szCs w:val="24"/>
                              </w:rPr>
                              <w:t>。</w:t>
                            </w:r>
                          </w:p>
                          <w:p w14:paraId="22608B1A" w14:textId="77777777" w:rsidR="009C4043" w:rsidRDefault="009C4043">
                            <w:pPr>
                              <w:rPr>
                                <w:sz w:val="21"/>
                                <w:szCs w:val="24"/>
                              </w:rPr>
                            </w:pPr>
                            <w:r w:rsidRPr="007876E0">
                              <w:rPr>
                                <w:rFonts w:ascii="Times New Roman" w:eastAsia="黑体" w:hAnsi="Times New Roman" w:hint="eastAsia"/>
                                <w:color w:val="FF0000"/>
                                <w:sz w:val="21"/>
                                <w:szCs w:val="24"/>
                                <w:highlight w:val="yellow"/>
                              </w:rPr>
                              <w:t>输完内容后，请将</w:t>
                            </w:r>
                            <w:r w:rsidR="007876E0">
                              <w:rPr>
                                <w:rFonts w:ascii="Times New Roman" w:eastAsia="黑体" w:hAnsi="Times New Roman" w:hint="eastAsia"/>
                                <w:color w:val="FF0000"/>
                                <w:sz w:val="21"/>
                                <w:szCs w:val="24"/>
                                <w:highlight w:val="yellow"/>
                              </w:rPr>
                              <w:t>此</w:t>
                            </w:r>
                            <w:r w:rsidR="00672BD6">
                              <w:rPr>
                                <w:rFonts w:ascii="Times New Roman" w:eastAsia="黑体" w:hAnsi="Times New Roman" w:hint="eastAsia"/>
                                <w:color w:val="FF0000"/>
                                <w:sz w:val="21"/>
                                <w:szCs w:val="24"/>
                                <w:highlight w:val="yellow"/>
                              </w:rPr>
                              <w:t>及右侧</w:t>
                            </w:r>
                            <w:r w:rsidRPr="007876E0">
                              <w:rPr>
                                <w:rFonts w:ascii="Times New Roman" w:eastAsia="黑体" w:hAnsi="Times New Roman" w:hint="eastAsia"/>
                                <w:color w:val="FF0000"/>
                                <w:sz w:val="21"/>
                                <w:szCs w:val="24"/>
                                <w:highlight w:val="yellow"/>
                              </w:rPr>
                              <w:t>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56C65" id="自选图形 19" o:spid="_x0000_s1031" type="#_x0000_t62" style="position:absolute;left:0;text-align:left;margin-left:-94.25pt;margin-top:-91.25pt;width:110.8pt;height:27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" adj="38804,8276">
                <v:textbox>
                  <w:txbxContent>
                    <w:p w14:paraId="6AD9B17D" w14:textId="77777777" w:rsidR="009C4043" w:rsidRDefault="009C4043">
                      <w:pPr>
                        <w:rPr>
                          <w:rFonts w:ascii="Times New Roman" w:eastAsia="黑体" w:hAnsi="Times New Roman"/>
                          <w:color w:val="FF0000"/>
                          <w:sz w:val="21"/>
                          <w:szCs w:val="24"/>
                        </w:rPr>
                      </w:pPr>
                      <w:r>
                        <w:rPr>
                          <w:rFonts w:ascii="Times New Roman" w:eastAsia="黑体" w:hAnsi="Times New Roman" w:hint="eastAsia"/>
                          <w:b/>
                          <w:color w:val="FF0000"/>
                          <w:szCs w:val="24"/>
                        </w:rPr>
                        <w:t>标题</w:t>
                      </w:r>
                      <w:r>
                        <w:rPr>
                          <w:rFonts w:ascii="Times New Roman" w:eastAsia="黑体" w:hAnsi="Times New Roman" w:hint="eastAsia"/>
                          <w:color w:val="FF0000"/>
                          <w:sz w:val="21"/>
                          <w:szCs w:val="24"/>
                        </w:rPr>
                        <w:t>粘贴提示：</w:t>
                      </w:r>
                    </w:p>
                    <w:p w14:paraId="3C7AF97A"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1</w:t>
                      </w:r>
                      <w:r>
                        <w:rPr>
                          <w:rFonts w:ascii="Times New Roman" w:eastAsia="黑体" w:hAnsi="Times New Roman"/>
                          <w:color w:val="FF0000"/>
                          <w:sz w:val="21"/>
                          <w:szCs w:val="24"/>
                        </w:rPr>
                        <w:t>.</w:t>
                      </w:r>
                      <w:r>
                        <w:rPr>
                          <w:rFonts w:ascii="Times New Roman" w:eastAsia="黑体" w:hAnsi="Times New Roman" w:hint="eastAsia"/>
                          <w:color w:val="FF0000"/>
                          <w:sz w:val="21"/>
                          <w:szCs w:val="24"/>
                        </w:rPr>
                        <w:t>标题和段落格式不一，故请务必将其分开复制粘贴。</w:t>
                      </w:r>
                    </w:p>
                    <w:p w14:paraId="54C19AE8"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2</w:t>
                      </w:r>
                      <w:r>
                        <w:rPr>
                          <w:rFonts w:ascii="Times New Roman" w:eastAsia="黑体" w:hAnsi="Times New Roman"/>
                          <w:color w:val="FF0000"/>
                          <w:sz w:val="21"/>
                          <w:szCs w:val="24"/>
                        </w:rPr>
                        <w:t>.</w:t>
                      </w:r>
                      <w:r>
                        <w:rPr>
                          <w:rFonts w:ascii="Times New Roman" w:eastAsia="黑体" w:hAnsi="Times New Roman" w:hint="eastAsia"/>
                          <w:color w:val="FF0000"/>
                          <w:sz w:val="21"/>
                          <w:szCs w:val="24"/>
                        </w:rPr>
                        <w:t>粘贴时，请务必“右键单击”，选择“只保留文本”，否则格式就会出错，如图</w:t>
                      </w:r>
                      <w:r w:rsidR="007876E0">
                        <w:rPr>
                          <w:rFonts w:ascii="Times New Roman" w:eastAsia="黑体" w:hAnsi="Times New Roman" w:hint="eastAsia"/>
                          <w:noProof/>
                          <w:color w:val="FF0000"/>
                          <w:sz w:val="21"/>
                          <w:szCs w:val="24"/>
                        </w:rPr>
                        <w:drawing>
                          <wp:inline distT="0" distB="0" distL="0" distR="0" wp14:anchorId="05A18BA5" wp14:editId="2176EFB7">
                            <wp:extent cx="704850" cy="361950"/>
                            <wp:effectExtent l="0" t="0" r="0" b="0"/>
                            <wp:docPr id="7" name="图片 2"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 cy="361950"/>
                                    </a:xfrm>
                                    <a:prstGeom prst="rect">
                                      <a:avLst/>
                                    </a:prstGeom>
                                    <a:noFill/>
                                    <a:ln>
                                      <a:noFill/>
                                    </a:ln>
                                  </pic:spPr>
                                </pic:pic>
                              </a:graphicData>
                            </a:graphic>
                          </wp:inline>
                        </w:drawing>
                      </w:r>
                      <w:r>
                        <w:rPr>
                          <w:rFonts w:ascii="Times New Roman" w:eastAsia="黑体" w:hAnsi="Times New Roman" w:hint="eastAsia"/>
                          <w:color w:val="FF0000"/>
                          <w:sz w:val="21"/>
                          <w:szCs w:val="24"/>
                        </w:rPr>
                        <w:t>。</w:t>
                      </w:r>
                    </w:p>
                    <w:p w14:paraId="22608B1A" w14:textId="77777777" w:rsidR="009C4043" w:rsidRDefault="009C4043">
                      <w:pPr>
                        <w:rPr>
                          <w:sz w:val="21"/>
                          <w:szCs w:val="24"/>
                        </w:rPr>
                      </w:pPr>
                      <w:r w:rsidRPr="007876E0">
                        <w:rPr>
                          <w:rFonts w:ascii="Times New Roman" w:eastAsia="黑体" w:hAnsi="Times New Roman" w:hint="eastAsia"/>
                          <w:color w:val="FF0000"/>
                          <w:sz w:val="21"/>
                          <w:szCs w:val="24"/>
                          <w:highlight w:val="yellow"/>
                        </w:rPr>
                        <w:t>输完内容后，请将</w:t>
                      </w:r>
                      <w:r w:rsidR="007876E0">
                        <w:rPr>
                          <w:rFonts w:ascii="Times New Roman" w:eastAsia="黑体" w:hAnsi="Times New Roman" w:hint="eastAsia"/>
                          <w:color w:val="FF0000"/>
                          <w:sz w:val="21"/>
                          <w:szCs w:val="24"/>
                          <w:highlight w:val="yellow"/>
                        </w:rPr>
                        <w:t>此</w:t>
                      </w:r>
                      <w:r w:rsidR="00672BD6">
                        <w:rPr>
                          <w:rFonts w:ascii="Times New Roman" w:eastAsia="黑体" w:hAnsi="Times New Roman" w:hint="eastAsia"/>
                          <w:color w:val="FF0000"/>
                          <w:sz w:val="21"/>
                          <w:szCs w:val="24"/>
                          <w:highlight w:val="yellow"/>
                        </w:rPr>
                        <w:t>及右侧</w:t>
                      </w:r>
                      <w:r w:rsidRPr="007876E0">
                        <w:rPr>
                          <w:rFonts w:ascii="Times New Roman" w:eastAsia="黑体" w:hAnsi="Times New Roman" w:hint="eastAsia"/>
                          <w:color w:val="FF0000"/>
                          <w:sz w:val="21"/>
                          <w:szCs w:val="24"/>
                          <w:highlight w:val="yellow"/>
                        </w:rPr>
                        <w:t>对话框删掉。</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0D64BBD2" wp14:editId="6C8626C0">
                <wp:simplePos x="0" y="0"/>
                <wp:positionH relativeFrom="column">
                  <wp:posOffset>3915410</wp:posOffset>
                </wp:positionH>
                <wp:positionV relativeFrom="paragraph">
                  <wp:posOffset>-846455</wp:posOffset>
                </wp:positionV>
                <wp:extent cx="2581275" cy="3267710"/>
                <wp:effectExtent l="708660" t="13970" r="5715" b="13970"/>
                <wp:wrapNone/>
                <wp:docPr id="14" name="自选图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3267710"/>
                        </a:xfrm>
                        <a:prstGeom prst="wedgeRoundRectCallout">
                          <a:avLst>
                            <a:gd name="adj1" fmla="val -76644"/>
                            <a:gd name="adj2" fmla="val -912"/>
                            <a:gd name="adj3" fmla="val 16667"/>
                          </a:avLst>
                        </a:prstGeom>
                        <a:solidFill>
                          <a:srgbClr val="FFFFFF"/>
                        </a:solidFill>
                        <a:ln w="9525">
                          <a:solidFill>
                            <a:srgbClr val="000000"/>
                          </a:solidFill>
                          <a:miter lim="800000"/>
                          <a:headEnd/>
                          <a:tailEnd/>
                        </a:ln>
                      </wps:spPr>
                      <wps:txbx>
                        <w:txbxContent>
                          <w:p w14:paraId="63BFE18A" w14:textId="77777777" w:rsidR="009C4043" w:rsidRDefault="009C4043">
                            <w:pPr>
                              <w:rPr>
                                <w:rFonts w:ascii="Times New Roman" w:eastAsia="黑体" w:hAnsi="Times New Roman"/>
                                <w:color w:val="FF0000"/>
                                <w:sz w:val="21"/>
                                <w:szCs w:val="24"/>
                              </w:rPr>
                            </w:pPr>
                            <w:r>
                              <w:rPr>
                                <w:rFonts w:ascii="Times New Roman" w:eastAsia="黑体" w:hAnsi="Times New Roman" w:hint="eastAsia"/>
                                <w:b/>
                                <w:color w:val="FF0000"/>
                                <w:szCs w:val="24"/>
                              </w:rPr>
                              <w:t>正文</w:t>
                            </w:r>
                            <w:r>
                              <w:rPr>
                                <w:rFonts w:ascii="Times New Roman" w:eastAsia="黑体" w:hAnsi="Times New Roman" w:hint="eastAsia"/>
                                <w:color w:val="FF0000"/>
                                <w:sz w:val="21"/>
                                <w:szCs w:val="24"/>
                              </w:rPr>
                              <w:t>粘贴提示：</w:t>
                            </w:r>
                          </w:p>
                          <w:p w14:paraId="533C46C5"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1</w:t>
                            </w:r>
                            <w:r>
                              <w:rPr>
                                <w:rFonts w:ascii="Times New Roman" w:eastAsia="黑体" w:hAnsi="Times New Roman"/>
                                <w:color w:val="FF0000"/>
                                <w:sz w:val="21"/>
                                <w:szCs w:val="24"/>
                              </w:rPr>
                              <w:t>.</w:t>
                            </w:r>
                            <w:r>
                              <w:rPr>
                                <w:rFonts w:ascii="Times New Roman" w:eastAsia="黑体" w:hAnsi="Times New Roman" w:hint="eastAsia"/>
                                <w:color w:val="FF0000"/>
                                <w:sz w:val="21"/>
                                <w:szCs w:val="24"/>
                              </w:rPr>
                              <w:t>请将论文原文另存为</w:t>
                            </w:r>
                            <w:r>
                              <w:rPr>
                                <w:rFonts w:ascii="Times New Roman" w:eastAsia="黑体" w:hAnsi="Times New Roman" w:hint="eastAsia"/>
                                <w:b/>
                                <w:color w:val="FF0000"/>
                                <w:szCs w:val="24"/>
                              </w:rPr>
                              <w:t>副本</w:t>
                            </w:r>
                            <w:r>
                              <w:rPr>
                                <w:rFonts w:ascii="Times New Roman" w:eastAsia="黑体" w:hAnsi="Times New Roman" w:hint="eastAsia"/>
                                <w:color w:val="FF0000"/>
                                <w:sz w:val="21"/>
                                <w:szCs w:val="24"/>
                              </w:rPr>
                              <w:t>，保存原文安全后，打开副本，在副本中操作。</w:t>
                            </w:r>
                          </w:p>
                          <w:p w14:paraId="4A73D306"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 xml:space="preserve">2. </w:t>
                            </w:r>
                            <w:proofErr w:type="spellStart"/>
                            <w:r>
                              <w:rPr>
                                <w:rFonts w:ascii="Times New Roman" w:eastAsia="黑体" w:hAnsi="Times New Roman" w:hint="eastAsia"/>
                                <w:color w:val="FF0000"/>
                                <w:sz w:val="21"/>
                                <w:szCs w:val="24"/>
                              </w:rPr>
                              <w:t>Ctrl+A</w:t>
                            </w:r>
                            <w:proofErr w:type="spellEnd"/>
                            <w:r>
                              <w:rPr>
                                <w:rFonts w:ascii="Times New Roman" w:eastAsia="黑体" w:hAnsi="Times New Roman"/>
                                <w:color w:val="FF0000"/>
                                <w:sz w:val="21"/>
                                <w:szCs w:val="24"/>
                              </w:rPr>
                              <w:t xml:space="preserve"> </w:t>
                            </w:r>
                            <w:proofErr w:type="gramStart"/>
                            <w:r>
                              <w:rPr>
                                <w:rFonts w:ascii="Times New Roman" w:eastAsia="黑体" w:hAnsi="Times New Roman" w:hint="eastAsia"/>
                                <w:color w:val="FF0000"/>
                                <w:sz w:val="21"/>
                                <w:szCs w:val="24"/>
                              </w:rPr>
                              <w:t>全选副本</w:t>
                            </w:r>
                            <w:proofErr w:type="gramEnd"/>
                            <w:r>
                              <w:rPr>
                                <w:rFonts w:ascii="Times New Roman" w:eastAsia="黑体" w:hAnsi="Times New Roman" w:hint="eastAsia"/>
                                <w:color w:val="FF0000"/>
                                <w:sz w:val="21"/>
                                <w:szCs w:val="24"/>
                              </w:rPr>
                              <w:t>原文，鼠标向左上方移动，选择“清除所有格式”，如图</w:t>
                            </w:r>
                            <w:r w:rsidR="007876E0">
                              <w:rPr>
                                <w:rFonts w:ascii="Times New Roman" w:eastAsia="黑体" w:hAnsi="Times New Roman" w:hint="eastAsia"/>
                                <w:noProof/>
                                <w:color w:val="FF0000"/>
                                <w:sz w:val="21"/>
                                <w:szCs w:val="24"/>
                              </w:rPr>
                              <w:drawing>
                                <wp:inline distT="0" distB="0" distL="0" distR="0" wp14:anchorId="6AD710DA" wp14:editId="57AE5F13">
                                  <wp:extent cx="552450" cy="457200"/>
                                  <wp:effectExtent l="0" t="0" r="0" b="0"/>
                                  <wp:docPr id="4" name="图片 4" descr="清除所有格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清除所有格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0" cy="457200"/>
                                          </a:xfrm>
                                          <a:prstGeom prst="rect">
                                            <a:avLst/>
                                          </a:prstGeom>
                                          <a:noFill/>
                                          <a:ln>
                                            <a:noFill/>
                                          </a:ln>
                                        </pic:spPr>
                                      </pic:pic>
                                    </a:graphicData>
                                  </a:graphic>
                                </wp:inline>
                              </w:drawing>
                            </w:r>
                            <w:r>
                              <w:rPr>
                                <w:rFonts w:ascii="Times New Roman" w:eastAsia="黑体" w:hAnsi="Times New Roman" w:hint="eastAsia"/>
                                <w:color w:val="FF0000"/>
                                <w:sz w:val="21"/>
                                <w:szCs w:val="24"/>
                              </w:rPr>
                              <w:t>。</w:t>
                            </w:r>
                          </w:p>
                          <w:p w14:paraId="587376C1"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3.</w:t>
                            </w:r>
                            <w:r>
                              <w:rPr>
                                <w:rFonts w:ascii="Times New Roman" w:eastAsia="黑体" w:hAnsi="Times New Roman" w:hint="eastAsia"/>
                                <w:color w:val="FF0000"/>
                                <w:sz w:val="21"/>
                                <w:szCs w:val="24"/>
                              </w:rPr>
                              <w:t>粘贴时，请务必“右键单击”，选择“只保留文本”，如图</w:t>
                            </w:r>
                            <w:r w:rsidR="007876E0">
                              <w:rPr>
                                <w:rFonts w:ascii="Times New Roman" w:eastAsia="黑体" w:hAnsi="Times New Roman" w:hint="eastAsia"/>
                                <w:noProof/>
                                <w:color w:val="FF0000"/>
                                <w:sz w:val="21"/>
                                <w:szCs w:val="24"/>
                              </w:rPr>
                              <w:drawing>
                                <wp:inline distT="0" distB="0" distL="0" distR="0" wp14:anchorId="57823AAF" wp14:editId="3A124329">
                                  <wp:extent cx="692150" cy="355600"/>
                                  <wp:effectExtent l="0" t="0" r="0" b="0"/>
                                  <wp:docPr id="5" name="图片 5"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2150" cy="355600"/>
                                          </a:xfrm>
                                          <a:prstGeom prst="rect">
                                            <a:avLst/>
                                          </a:prstGeom>
                                          <a:noFill/>
                                          <a:ln>
                                            <a:noFill/>
                                          </a:ln>
                                        </pic:spPr>
                                      </pic:pic>
                                    </a:graphicData>
                                  </a:graphic>
                                </wp:inline>
                              </w:drawing>
                            </w:r>
                            <w:r>
                              <w:rPr>
                                <w:rFonts w:ascii="Times New Roman" w:eastAsia="黑体" w:hAnsi="Times New Roman" w:hint="eastAsia"/>
                                <w:color w:val="FF0000"/>
                                <w:sz w:val="21"/>
                                <w:szCs w:val="24"/>
                              </w:rPr>
                              <w:t>，否则格式会出错。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4BBD2" id="自选图形 26" o:spid="_x0000_s1032" type="#_x0000_t62" style="position:absolute;left:0;text-align:left;margin-left:308.3pt;margin-top:-66.65pt;width:203.25pt;height:257.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" adj="-5755,10603">
                <v:textbox>
                  <w:txbxContent>
                    <w:p w14:paraId="63BFE18A" w14:textId="77777777" w:rsidR="009C4043" w:rsidRDefault="009C4043">
                      <w:pPr>
                        <w:rPr>
                          <w:rFonts w:ascii="Times New Roman" w:eastAsia="黑体" w:hAnsi="Times New Roman"/>
                          <w:color w:val="FF0000"/>
                          <w:sz w:val="21"/>
                          <w:szCs w:val="24"/>
                        </w:rPr>
                      </w:pPr>
                      <w:r>
                        <w:rPr>
                          <w:rFonts w:ascii="Times New Roman" w:eastAsia="黑体" w:hAnsi="Times New Roman" w:hint="eastAsia"/>
                          <w:b/>
                          <w:color w:val="FF0000"/>
                          <w:szCs w:val="24"/>
                        </w:rPr>
                        <w:t>正文</w:t>
                      </w:r>
                      <w:r>
                        <w:rPr>
                          <w:rFonts w:ascii="Times New Roman" w:eastAsia="黑体" w:hAnsi="Times New Roman" w:hint="eastAsia"/>
                          <w:color w:val="FF0000"/>
                          <w:sz w:val="21"/>
                          <w:szCs w:val="24"/>
                        </w:rPr>
                        <w:t>粘贴提示：</w:t>
                      </w:r>
                    </w:p>
                    <w:p w14:paraId="533C46C5"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1</w:t>
                      </w:r>
                      <w:r>
                        <w:rPr>
                          <w:rFonts w:ascii="Times New Roman" w:eastAsia="黑体" w:hAnsi="Times New Roman"/>
                          <w:color w:val="FF0000"/>
                          <w:sz w:val="21"/>
                          <w:szCs w:val="24"/>
                        </w:rPr>
                        <w:t>.</w:t>
                      </w:r>
                      <w:r>
                        <w:rPr>
                          <w:rFonts w:ascii="Times New Roman" w:eastAsia="黑体" w:hAnsi="Times New Roman" w:hint="eastAsia"/>
                          <w:color w:val="FF0000"/>
                          <w:sz w:val="21"/>
                          <w:szCs w:val="24"/>
                        </w:rPr>
                        <w:t>请将论文原文另存为</w:t>
                      </w:r>
                      <w:r>
                        <w:rPr>
                          <w:rFonts w:ascii="Times New Roman" w:eastAsia="黑体" w:hAnsi="Times New Roman" w:hint="eastAsia"/>
                          <w:b/>
                          <w:color w:val="FF0000"/>
                          <w:szCs w:val="24"/>
                        </w:rPr>
                        <w:t>副本</w:t>
                      </w:r>
                      <w:r>
                        <w:rPr>
                          <w:rFonts w:ascii="Times New Roman" w:eastAsia="黑体" w:hAnsi="Times New Roman" w:hint="eastAsia"/>
                          <w:color w:val="FF0000"/>
                          <w:sz w:val="21"/>
                          <w:szCs w:val="24"/>
                        </w:rPr>
                        <w:t>，保存原文安全后，打开副本，在副本中操作。</w:t>
                      </w:r>
                    </w:p>
                    <w:p w14:paraId="4A73D306"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 xml:space="preserve">2. </w:t>
                      </w:r>
                      <w:r>
                        <w:rPr>
                          <w:rFonts w:ascii="Times New Roman" w:eastAsia="黑体" w:hAnsi="Times New Roman" w:hint="eastAsia"/>
                          <w:color w:val="FF0000"/>
                          <w:sz w:val="21"/>
                          <w:szCs w:val="24"/>
                        </w:rPr>
                        <w:t>Ctrl+A</w:t>
                      </w:r>
                      <w:r>
                        <w:rPr>
                          <w:rFonts w:ascii="Times New Roman" w:eastAsia="黑体" w:hAnsi="Times New Roman"/>
                          <w:color w:val="FF0000"/>
                          <w:sz w:val="21"/>
                          <w:szCs w:val="24"/>
                        </w:rPr>
                        <w:t xml:space="preserve"> </w:t>
                      </w:r>
                      <w:r>
                        <w:rPr>
                          <w:rFonts w:ascii="Times New Roman" w:eastAsia="黑体" w:hAnsi="Times New Roman" w:hint="eastAsia"/>
                          <w:color w:val="FF0000"/>
                          <w:sz w:val="21"/>
                          <w:szCs w:val="24"/>
                        </w:rPr>
                        <w:t>全选副本原文，鼠标向左上方移动，选择“清除所有格式”，如图</w:t>
                      </w:r>
                      <w:r w:rsidR="007876E0">
                        <w:rPr>
                          <w:rFonts w:ascii="Times New Roman" w:eastAsia="黑体" w:hAnsi="Times New Roman" w:hint="eastAsia"/>
                          <w:noProof/>
                          <w:color w:val="FF0000"/>
                          <w:sz w:val="21"/>
                          <w:szCs w:val="24"/>
                        </w:rPr>
                        <w:drawing>
                          <wp:inline distT="0" distB="0" distL="0" distR="0" wp14:anchorId="6AD710DA" wp14:editId="57AE5F13">
                            <wp:extent cx="552450" cy="457200"/>
                            <wp:effectExtent l="0" t="0" r="0" b="0"/>
                            <wp:docPr id="4" name="图片 4" descr="清除所有格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清除所有格式"/>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457200"/>
                                    </a:xfrm>
                                    <a:prstGeom prst="rect">
                                      <a:avLst/>
                                    </a:prstGeom>
                                    <a:noFill/>
                                    <a:ln>
                                      <a:noFill/>
                                    </a:ln>
                                  </pic:spPr>
                                </pic:pic>
                              </a:graphicData>
                            </a:graphic>
                          </wp:inline>
                        </w:drawing>
                      </w:r>
                      <w:r>
                        <w:rPr>
                          <w:rFonts w:ascii="Times New Roman" w:eastAsia="黑体" w:hAnsi="Times New Roman" w:hint="eastAsia"/>
                          <w:color w:val="FF0000"/>
                          <w:sz w:val="21"/>
                          <w:szCs w:val="24"/>
                        </w:rPr>
                        <w:t>。</w:t>
                      </w:r>
                    </w:p>
                    <w:p w14:paraId="587376C1"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3.</w:t>
                      </w:r>
                      <w:r>
                        <w:rPr>
                          <w:rFonts w:ascii="Times New Roman" w:eastAsia="黑体" w:hAnsi="Times New Roman" w:hint="eastAsia"/>
                          <w:color w:val="FF0000"/>
                          <w:sz w:val="21"/>
                          <w:szCs w:val="24"/>
                        </w:rPr>
                        <w:t>粘贴时，请务必“右键单击”，选择“只保留文本”，如图</w:t>
                      </w:r>
                      <w:r w:rsidR="007876E0">
                        <w:rPr>
                          <w:rFonts w:ascii="Times New Roman" w:eastAsia="黑体" w:hAnsi="Times New Roman" w:hint="eastAsia"/>
                          <w:noProof/>
                          <w:color w:val="FF0000"/>
                          <w:sz w:val="21"/>
                          <w:szCs w:val="24"/>
                        </w:rPr>
                        <w:drawing>
                          <wp:inline distT="0" distB="0" distL="0" distR="0" wp14:anchorId="57823AAF" wp14:editId="3A124329">
                            <wp:extent cx="692150" cy="355600"/>
                            <wp:effectExtent l="0" t="0" r="0" b="0"/>
                            <wp:docPr id="5" name="图片 5"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2150" cy="355600"/>
                                    </a:xfrm>
                                    <a:prstGeom prst="rect">
                                      <a:avLst/>
                                    </a:prstGeom>
                                    <a:noFill/>
                                    <a:ln>
                                      <a:noFill/>
                                    </a:ln>
                                  </pic:spPr>
                                </pic:pic>
                              </a:graphicData>
                            </a:graphic>
                          </wp:inline>
                        </w:drawing>
                      </w:r>
                      <w:r>
                        <w:rPr>
                          <w:rFonts w:ascii="Times New Roman" w:eastAsia="黑体" w:hAnsi="Times New Roman" w:hint="eastAsia"/>
                          <w:color w:val="FF0000"/>
                          <w:sz w:val="21"/>
                          <w:szCs w:val="24"/>
                        </w:rPr>
                        <w:t>，否则格式会出错。</w:t>
                      </w:r>
                    </w:p>
                  </w:txbxContent>
                </v:textbox>
              </v:shape>
            </w:pict>
          </mc:Fallback>
        </mc:AlternateContent>
      </w:r>
    </w:p>
    <w:p w14:paraId="0BA137AD" w14:textId="77777777" w:rsidR="009C4043" w:rsidRDefault="009C4043">
      <w:pPr>
        <w:pStyle w:val="13"/>
        <w:numPr>
          <w:ilvl w:val="0"/>
          <w:numId w:val="7"/>
        </w:numPr>
        <w:tabs>
          <w:tab w:val="left" w:pos="425"/>
        </w:tabs>
        <w:spacing w:before="240" w:afterLines="50" w:after="179" w:line="240" w:lineRule="auto"/>
        <w:jc w:val="both"/>
        <w:rPr>
          <w:sz w:val="28"/>
          <w:szCs w:val="28"/>
        </w:rPr>
      </w:pPr>
      <w:bookmarkStart w:id="7" w:name="_Toc138513948"/>
      <w:r>
        <w:rPr>
          <w:rFonts w:hint="eastAsia"/>
          <w:sz w:val="28"/>
          <w:szCs w:val="28"/>
        </w:rPr>
        <w:t xml:space="preserve">This </w:t>
      </w:r>
      <w:r>
        <w:rPr>
          <w:sz w:val="28"/>
          <w:szCs w:val="28"/>
        </w:rPr>
        <w:t>i</w:t>
      </w:r>
      <w:r>
        <w:rPr>
          <w:rFonts w:hint="eastAsia"/>
          <w:sz w:val="28"/>
          <w:szCs w:val="28"/>
        </w:rPr>
        <w:t>s a Sample Title</w:t>
      </w:r>
      <w:bookmarkEnd w:id="7"/>
    </w:p>
    <w:bookmarkStart w:id="8" w:name="_Hlk227674725"/>
    <w:p w14:paraId="42E1B03B" w14:textId="77777777" w:rsidR="009C4043" w:rsidRDefault="007876E0">
      <w:pPr>
        <w:pStyle w:val="affffd"/>
        <w:spacing w:after="0" w:line="240" w:lineRule="auto"/>
        <w:ind w:firstLine="480"/>
        <w:rPr>
          <w:rFonts w:ascii="CMR12" w:hAnsi="CMR12" w:cs="CMR12"/>
          <w:spacing w:val="0"/>
          <w:sz w:val="20"/>
        </w:rPr>
      </w:pPr>
      <w:r>
        <w:rPr>
          <w:rFonts w:ascii="CMR12" w:hAnsi="CMR12" w:cs="CMR12"/>
          <w:noProof/>
          <w:spacing w:val="0"/>
          <w:szCs w:val="24"/>
        </w:rPr>
        <mc:AlternateContent>
          <mc:Choice Requires="wps">
            <w:drawing>
              <wp:anchor distT="0" distB="0" distL="114300" distR="114300" simplePos="0" relativeHeight="251668992" behindDoc="0" locked="0" layoutInCell="1" allowOverlap="1" wp14:anchorId="71898E2E" wp14:editId="4520736C">
                <wp:simplePos x="0" y="0"/>
                <wp:positionH relativeFrom="column">
                  <wp:posOffset>1116965</wp:posOffset>
                </wp:positionH>
                <wp:positionV relativeFrom="paragraph">
                  <wp:posOffset>723265</wp:posOffset>
                </wp:positionV>
                <wp:extent cx="2581275" cy="452755"/>
                <wp:effectExtent l="5715" t="314960" r="13335" b="13335"/>
                <wp:wrapNone/>
                <wp:docPr id="13" name="自选图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452755"/>
                        </a:xfrm>
                        <a:prstGeom prst="wedgeRoundRectCallout">
                          <a:avLst>
                            <a:gd name="adj1" fmla="val -22421"/>
                            <a:gd name="adj2" fmla="val -115500"/>
                            <a:gd name="adj3" fmla="val 16667"/>
                          </a:avLst>
                        </a:prstGeom>
                        <a:solidFill>
                          <a:srgbClr val="FFFFFF"/>
                        </a:solidFill>
                        <a:ln w="9525">
                          <a:solidFill>
                            <a:srgbClr val="000000"/>
                          </a:solidFill>
                          <a:miter lim="800000"/>
                          <a:headEnd/>
                          <a:tailEnd/>
                        </a:ln>
                      </wps:spPr>
                      <wps:txbx>
                        <w:txbxContent>
                          <w:p w14:paraId="66FCFDD6"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请注意</w:t>
                            </w:r>
                            <w:r>
                              <w:rPr>
                                <w:rFonts w:ascii="Times New Roman" w:eastAsia="黑体" w:hAnsi="Times New Roman" w:hint="eastAsia"/>
                                <w:color w:val="FF0000"/>
                                <w:sz w:val="21"/>
                                <w:szCs w:val="24"/>
                              </w:rPr>
                              <w:t>APA</w:t>
                            </w:r>
                            <w:r>
                              <w:rPr>
                                <w:rFonts w:ascii="Times New Roman" w:eastAsia="黑体" w:hAnsi="Times New Roman" w:hint="eastAsia"/>
                                <w:color w:val="FF0000"/>
                                <w:sz w:val="21"/>
                                <w:szCs w:val="24"/>
                              </w:rPr>
                              <w:t>文中夹注的格式。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98E2E" id="自选图形 34" o:spid="_x0000_s1033" type="#_x0000_t62" style="position:absolute;left:0;text-align:left;margin-left:87.95pt;margin-top:56.95pt;width:203.25pt;height:35.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" adj="5957,-14148">
                <v:textbox>
                  <w:txbxContent>
                    <w:p w14:paraId="66FCFDD6"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请注意</w:t>
                      </w:r>
                      <w:r>
                        <w:rPr>
                          <w:rFonts w:ascii="Times New Roman" w:eastAsia="黑体" w:hAnsi="Times New Roman" w:hint="eastAsia"/>
                          <w:color w:val="FF0000"/>
                          <w:sz w:val="21"/>
                          <w:szCs w:val="24"/>
                        </w:rPr>
                        <w:t>APA</w:t>
                      </w:r>
                      <w:r>
                        <w:rPr>
                          <w:rFonts w:ascii="Times New Roman" w:eastAsia="黑体" w:hAnsi="Times New Roman" w:hint="eastAsia"/>
                          <w:color w:val="FF0000"/>
                          <w:sz w:val="21"/>
                          <w:szCs w:val="24"/>
                        </w:rPr>
                        <w:t>文中夹注的格式。</w:t>
                      </w:r>
                    </w:p>
                  </w:txbxContent>
                </v:textbox>
              </v:shape>
            </w:pict>
          </mc:Fallback>
        </mc:AlternateContent>
      </w:r>
      <w:r w:rsidR="009C4043">
        <w:rPr>
          <w:rFonts w:ascii="CMR12" w:hAnsi="CMR12" w:cs="CMR12"/>
          <w:spacing w:val="0"/>
          <w:szCs w:val="24"/>
        </w:rPr>
        <w:t>Critique is a style and grammar checker that uses a broad-coverage grammar,</w:t>
      </w:r>
      <w:r w:rsidR="009C4043">
        <w:rPr>
          <w:rFonts w:ascii="CMR12" w:hAnsi="CMR12" w:cs="CMR12" w:hint="eastAsia"/>
          <w:spacing w:val="0"/>
          <w:szCs w:val="24"/>
        </w:rPr>
        <w:t xml:space="preserve"> </w:t>
      </w:r>
      <w:r w:rsidR="009C4043">
        <w:rPr>
          <w:rFonts w:ascii="CMR12" w:hAnsi="CMR12" w:cs="CMR12"/>
          <w:spacing w:val="0"/>
          <w:szCs w:val="24"/>
        </w:rPr>
        <w:t>the PLNLP English Grammar</w:t>
      </w:r>
      <w:r w:rsidR="009C4043">
        <w:rPr>
          <w:szCs w:val="24"/>
        </w:rPr>
        <w:t xml:space="preserve"> </w:t>
      </w:r>
      <w:r w:rsidR="009C4043">
        <w:rPr>
          <w:rFonts w:hint="eastAsia"/>
          <w:szCs w:val="24"/>
        </w:rPr>
        <w:t>(</w:t>
      </w:r>
      <w:r w:rsidR="009C4043">
        <w:rPr>
          <w:szCs w:val="24"/>
        </w:rPr>
        <w:t>Berndt,</w:t>
      </w:r>
      <w:r w:rsidR="009C4043">
        <w:rPr>
          <w:rFonts w:hint="eastAsia"/>
          <w:szCs w:val="24"/>
        </w:rPr>
        <w:t xml:space="preserve"> 2002, p. 30)</w:t>
      </w:r>
      <w:r w:rsidR="009C4043">
        <w:rPr>
          <w:rFonts w:ascii="CMR12" w:hAnsi="CMR12" w:cs="CMR12"/>
          <w:spacing w:val="0"/>
          <w:szCs w:val="24"/>
        </w:rPr>
        <w:t>. It detects 25 different grammar errors from the following five categories: subject-verb agreement,</w:t>
      </w:r>
      <w:r w:rsidR="009C4043">
        <w:rPr>
          <w:rFonts w:ascii="CMR12" w:hAnsi="CMR12" w:cs="CMR12" w:hint="eastAsia"/>
          <w:spacing w:val="0"/>
          <w:szCs w:val="24"/>
        </w:rPr>
        <w:t xml:space="preserve"> </w:t>
      </w:r>
      <w:r w:rsidR="009C4043">
        <w:rPr>
          <w:rFonts w:ascii="CMR12" w:hAnsi="CMR12" w:cs="CMR12"/>
          <w:spacing w:val="0"/>
          <w:szCs w:val="24"/>
        </w:rPr>
        <w:t>wrong pronoun case (</w:t>
      </w:r>
      <w:proofErr w:type="gramStart"/>
      <w:r w:rsidR="009C4043">
        <w:rPr>
          <w:rFonts w:ascii="CMR12" w:hAnsi="CMR12" w:cs="CMR12"/>
          <w:spacing w:val="0"/>
          <w:szCs w:val="24"/>
        </w:rPr>
        <w:t>e.g.</w:t>
      </w:r>
      <w:proofErr w:type="gramEnd"/>
      <w:r w:rsidR="009C4043">
        <w:rPr>
          <w:rFonts w:ascii="CMR12" w:hAnsi="CMR12" w:cs="CMR12"/>
          <w:spacing w:val="0"/>
          <w:szCs w:val="24"/>
        </w:rPr>
        <w:t xml:space="preserve"> </w:t>
      </w:r>
      <w:r w:rsidR="009C4043">
        <w:rPr>
          <w:rFonts w:ascii="CMTI12" w:hAnsi="CMTI12" w:cs="CMTI12"/>
          <w:spacing w:val="0"/>
          <w:szCs w:val="24"/>
        </w:rPr>
        <w:t>*between you and I instead of between you and me</w:t>
      </w:r>
      <w:r w:rsidR="009C4043">
        <w:rPr>
          <w:rFonts w:ascii="CMR12" w:hAnsi="CMR12" w:cs="CMR12"/>
          <w:spacing w:val="0"/>
          <w:szCs w:val="24"/>
        </w:rPr>
        <w:t>),</w:t>
      </w:r>
      <w:r w:rsidR="009C4043">
        <w:rPr>
          <w:rFonts w:ascii="CMR12" w:hAnsi="CMR12" w:cs="CMR12" w:hint="eastAsia"/>
          <w:spacing w:val="0"/>
          <w:szCs w:val="24"/>
        </w:rPr>
        <w:t xml:space="preserve"> </w:t>
      </w:r>
      <w:r w:rsidR="009C4043">
        <w:rPr>
          <w:rFonts w:ascii="CMR12" w:hAnsi="CMR12" w:cs="CMR12"/>
          <w:spacing w:val="0"/>
          <w:szCs w:val="24"/>
        </w:rPr>
        <w:t>wrong verb form (e.g. *</w:t>
      </w:r>
      <w:r w:rsidR="009C4043">
        <w:rPr>
          <w:rFonts w:ascii="CMTI12" w:hAnsi="CMTI12" w:cs="CMTI12"/>
          <w:spacing w:val="0"/>
          <w:szCs w:val="24"/>
        </w:rPr>
        <w:t>seem to been instead of seem to be</w:t>
      </w:r>
      <w:r w:rsidR="009C4043">
        <w:rPr>
          <w:rFonts w:ascii="CMR12" w:hAnsi="CMR12" w:cs="CMR12"/>
          <w:spacing w:val="0"/>
          <w:szCs w:val="24"/>
        </w:rPr>
        <w:t>), punctuation,</w:t>
      </w:r>
      <w:r w:rsidR="009C4043">
        <w:rPr>
          <w:rFonts w:ascii="CMR12" w:hAnsi="CMR12" w:cs="CMR12" w:hint="eastAsia"/>
          <w:spacing w:val="0"/>
          <w:szCs w:val="24"/>
        </w:rPr>
        <w:t xml:space="preserve"> </w:t>
      </w:r>
      <w:r w:rsidR="009C4043">
        <w:rPr>
          <w:rFonts w:ascii="CMR12" w:hAnsi="CMR12" w:cs="CMR12"/>
          <w:spacing w:val="0"/>
          <w:szCs w:val="24"/>
        </w:rPr>
        <w:t xml:space="preserve">and confusion of similar words (e.g. </w:t>
      </w:r>
      <w:r w:rsidR="009C4043">
        <w:rPr>
          <w:rFonts w:ascii="CMTI12" w:hAnsi="CMTI12" w:cs="CMTI12"/>
          <w:spacing w:val="0"/>
          <w:szCs w:val="24"/>
        </w:rPr>
        <w:t>you’re and your)</w:t>
      </w:r>
      <w:r w:rsidR="009C4043">
        <w:rPr>
          <w:rFonts w:ascii="CMR12" w:hAnsi="CMR12" w:cs="CMR12"/>
          <w:spacing w:val="0"/>
          <w:szCs w:val="24"/>
        </w:rPr>
        <w:t>. Furthermore, Critique</w:t>
      </w:r>
      <w:r w:rsidR="009C4043">
        <w:rPr>
          <w:rFonts w:ascii="CMR12" w:hAnsi="CMR12" w:cs="CMR12" w:hint="eastAsia"/>
          <w:spacing w:val="0"/>
          <w:szCs w:val="24"/>
        </w:rPr>
        <w:t xml:space="preserve"> </w:t>
      </w:r>
      <w:r w:rsidR="009C4043">
        <w:rPr>
          <w:rFonts w:ascii="CMR12" w:hAnsi="CMR12" w:cs="CMR12"/>
          <w:spacing w:val="0"/>
          <w:szCs w:val="24"/>
        </w:rPr>
        <w:t>de</w:t>
      </w:r>
      <w:bookmarkStart w:id="9" w:name="OLE_LINK2"/>
      <w:r w:rsidR="009C4043">
        <w:rPr>
          <w:rFonts w:ascii="CMR12" w:hAnsi="CMR12" w:cs="CMR12"/>
          <w:spacing w:val="0"/>
          <w:szCs w:val="24"/>
        </w:rPr>
        <w:t>tects 85 different style weaknesses, like sentences that are too long, excessive complexity of noun phrase pre-modifiers and inappropriate wording (</w:t>
      </w:r>
      <w:proofErr w:type="gramStart"/>
      <w:r w:rsidR="009C4043">
        <w:rPr>
          <w:rFonts w:ascii="CMR12" w:hAnsi="CMR12" w:cs="CMR12"/>
          <w:spacing w:val="0"/>
          <w:szCs w:val="24"/>
        </w:rPr>
        <w:t>e.g.</w:t>
      </w:r>
      <w:proofErr w:type="gramEnd"/>
      <w:r w:rsidR="009C4043">
        <w:rPr>
          <w:rFonts w:ascii="CMR12" w:hAnsi="CMR12" w:cs="CMR12"/>
          <w:spacing w:val="0"/>
          <w:szCs w:val="24"/>
        </w:rPr>
        <w:t xml:space="preserve"> short</w:t>
      </w:r>
      <w:r w:rsidR="009C4043">
        <w:rPr>
          <w:rFonts w:ascii="CMR12" w:hAnsi="CMR12" w:cs="CMR12" w:hint="eastAsia"/>
          <w:spacing w:val="0"/>
          <w:szCs w:val="24"/>
        </w:rPr>
        <w:t xml:space="preserve"> </w:t>
      </w:r>
      <w:r w:rsidR="009C4043">
        <w:rPr>
          <w:rFonts w:ascii="CMR12" w:hAnsi="CMR12" w:cs="CMR12"/>
          <w:spacing w:val="0"/>
          <w:szCs w:val="24"/>
        </w:rPr>
        <w:t xml:space="preserve">forms like </w:t>
      </w:r>
      <w:r w:rsidR="009C4043">
        <w:rPr>
          <w:rFonts w:ascii="CMTI12" w:hAnsi="CMTI12" w:cs="CMTI12"/>
          <w:spacing w:val="0"/>
          <w:szCs w:val="24"/>
        </w:rPr>
        <w:t xml:space="preserve">don’t </w:t>
      </w:r>
      <w:r w:rsidR="009C4043">
        <w:rPr>
          <w:rFonts w:ascii="CMR12" w:hAnsi="CMR12" w:cs="CMR12"/>
          <w:spacing w:val="0"/>
          <w:szCs w:val="24"/>
        </w:rPr>
        <w:t>in formal texts).</w:t>
      </w:r>
      <w:bookmarkEnd w:id="9"/>
    </w:p>
    <w:bookmarkEnd w:id="8"/>
    <w:p w14:paraId="67328CBD" w14:textId="77777777" w:rsidR="009C4043" w:rsidRDefault="009C4043">
      <w:pPr>
        <w:pStyle w:val="211"/>
        <w:spacing w:before="359" w:after="359"/>
      </w:pPr>
      <w:r>
        <w:t xml:space="preserve"> </w:t>
      </w:r>
      <w:bookmarkStart w:id="10" w:name="_Toc138513949"/>
      <w:r>
        <w:t xml:space="preserve">This </w:t>
      </w:r>
      <w:r w:rsidR="00DF0A4D">
        <w:t>i</w:t>
      </w:r>
      <w:r>
        <w:t>s the Sample Title for Section</w:t>
      </w:r>
      <w:r>
        <w:rPr>
          <w:rFonts w:hint="eastAsia"/>
        </w:rPr>
        <w:t xml:space="preserve"> One</w:t>
      </w:r>
      <w:bookmarkEnd w:id="10"/>
    </w:p>
    <w:p w14:paraId="194E2F8A" w14:textId="77777777" w:rsidR="009C4043" w:rsidRDefault="009C4043">
      <w:pPr>
        <w:pStyle w:val="affffd"/>
        <w:spacing w:after="0" w:line="240" w:lineRule="auto"/>
      </w:pPr>
    </w:p>
    <w:bookmarkStart w:id="11" w:name="_Toc138513950"/>
    <w:p w14:paraId="678284CA" w14:textId="77777777" w:rsidR="009C4043" w:rsidRDefault="007876E0">
      <w:pPr>
        <w:pStyle w:val="311"/>
        <w:spacing w:before="359" w:after="359"/>
      </w:pPr>
      <w:r>
        <w:rPr>
          <w:noProof/>
        </w:rPr>
        <mc:AlternateContent>
          <mc:Choice Requires="wps">
            <w:drawing>
              <wp:anchor distT="0" distB="0" distL="114300" distR="114300" simplePos="0" relativeHeight="251655680" behindDoc="0" locked="0" layoutInCell="1" allowOverlap="1" wp14:anchorId="08F8C1B1" wp14:editId="4A2B5368">
                <wp:simplePos x="0" y="0"/>
                <wp:positionH relativeFrom="column">
                  <wp:posOffset>714375</wp:posOffset>
                </wp:positionH>
                <wp:positionV relativeFrom="paragraph">
                  <wp:posOffset>44450</wp:posOffset>
                </wp:positionV>
                <wp:extent cx="5200650" cy="2178050"/>
                <wp:effectExtent l="419100" t="190500" r="19050" b="12700"/>
                <wp:wrapNone/>
                <wp:docPr id="12" name="自选图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0650" cy="2178050"/>
                        </a:xfrm>
                        <a:prstGeom prst="wedgeRoundRectCallout">
                          <a:avLst>
                            <a:gd name="adj1" fmla="val -57509"/>
                            <a:gd name="adj2" fmla="val -56634"/>
                            <a:gd name="adj3" fmla="val 16667"/>
                          </a:avLst>
                        </a:prstGeom>
                        <a:solidFill>
                          <a:srgbClr val="FFFFFF"/>
                        </a:solidFill>
                        <a:ln w="9525">
                          <a:solidFill>
                            <a:srgbClr val="000000"/>
                          </a:solidFill>
                          <a:miter lim="800000"/>
                          <a:headEnd/>
                          <a:tailEnd/>
                        </a:ln>
                      </wps:spPr>
                      <wps:txbx>
                        <w:txbxContent>
                          <w:p w14:paraId="100F1846" w14:textId="77777777" w:rsidR="009C4043" w:rsidRDefault="009C4043">
                            <w:pPr>
                              <w:rPr>
                                <w:rFonts w:ascii="Times New Roman" w:eastAsia="黑体" w:hAnsi="Times New Roman"/>
                                <w:color w:val="FF0000"/>
                                <w:sz w:val="21"/>
                                <w:szCs w:val="24"/>
                              </w:rPr>
                            </w:pPr>
                            <w:r>
                              <w:rPr>
                                <w:rFonts w:ascii="Times New Roman" w:eastAsia="黑体" w:hAnsi="Times New Roman" w:hint="eastAsia"/>
                                <w:b/>
                                <w:color w:val="FF0000"/>
                                <w:szCs w:val="24"/>
                              </w:rPr>
                              <w:t>段落</w:t>
                            </w:r>
                            <w:r>
                              <w:rPr>
                                <w:rFonts w:ascii="Times New Roman" w:eastAsia="黑体" w:hAnsi="Times New Roman" w:hint="eastAsia"/>
                                <w:color w:val="FF0000"/>
                                <w:sz w:val="21"/>
                                <w:szCs w:val="24"/>
                              </w:rPr>
                              <w:t>粘贴提示：</w:t>
                            </w:r>
                          </w:p>
                          <w:p w14:paraId="2E22E2FD"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1.</w:t>
                            </w:r>
                            <w:r>
                              <w:rPr>
                                <w:rFonts w:ascii="Times New Roman" w:eastAsia="黑体" w:hAnsi="Times New Roman" w:hint="eastAsia"/>
                                <w:color w:val="FF0000"/>
                                <w:sz w:val="21"/>
                                <w:szCs w:val="24"/>
                              </w:rPr>
                              <w:t>复制粘贴段落时，请务必</w:t>
                            </w:r>
                            <w:proofErr w:type="gramStart"/>
                            <w:r>
                              <w:rPr>
                                <w:rFonts w:ascii="Times New Roman" w:eastAsia="黑体" w:hAnsi="Times New Roman" w:hint="eastAsia"/>
                                <w:color w:val="FF0000"/>
                                <w:sz w:val="21"/>
                                <w:szCs w:val="24"/>
                              </w:rPr>
                              <w:t>一</w:t>
                            </w:r>
                            <w:proofErr w:type="gramEnd"/>
                            <w:r>
                              <w:rPr>
                                <w:rFonts w:ascii="Times New Roman" w:eastAsia="黑体" w:hAnsi="Times New Roman" w:hint="eastAsia"/>
                                <w:color w:val="FF0000"/>
                                <w:sz w:val="21"/>
                                <w:szCs w:val="24"/>
                              </w:rPr>
                              <w:t>小段、</w:t>
                            </w:r>
                            <w:proofErr w:type="gramStart"/>
                            <w:r>
                              <w:rPr>
                                <w:rFonts w:ascii="Times New Roman" w:eastAsia="黑体" w:hAnsi="Times New Roman" w:hint="eastAsia"/>
                                <w:color w:val="FF0000"/>
                                <w:sz w:val="21"/>
                                <w:szCs w:val="24"/>
                              </w:rPr>
                              <w:t>一</w:t>
                            </w:r>
                            <w:proofErr w:type="gramEnd"/>
                            <w:r>
                              <w:rPr>
                                <w:rFonts w:ascii="Times New Roman" w:eastAsia="黑体" w:hAnsi="Times New Roman" w:hint="eastAsia"/>
                                <w:color w:val="FF0000"/>
                                <w:sz w:val="21"/>
                                <w:szCs w:val="24"/>
                              </w:rPr>
                              <w:t>小段操作。粘贴时，请务必“右键单击”，选择“只保留文本”，如图</w:t>
                            </w:r>
                            <w:r w:rsidR="007876E0">
                              <w:rPr>
                                <w:rFonts w:ascii="Times New Roman" w:eastAsia="黑体" w:hAnsi="Times New Roman" w:hint="eastAsia"/>
                                <w:noProof/>
                                <w:color w:val="FF0000"/>
                                <w:sz w:val="21"/>
                                <w:szCs w:val="24"/>
                              </w:rPr>
                              <w:drawing>
                                <wp:inline distT="0" distB="0" distL="0" distR="0" wp14:anchorId="69A751D6" wp14:editId="52FB65B1">
                                  <wp:extent cx="819150" cy="419100"/>
                                  <wp:effectExtent l="0" t="0" r="0" b="0"/>
                                  <wp:docPr id="20" name="图片 20"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150" cy="419100"/>
                                          </a:xfrm>
                                          <a:prstGeom prst="rect">
                                            <a:avLst/>
                                          </a:prstGeom>
                                          <a:noFill/>
                                          <a:ln>
                                            <a:noFill/>
                                          </a:ln>
                                        </pic:spPr>
                                      </pic:pic>
                                    </a:graphicData>
                                  </a:graphic>
                                </wp:inline>
                              </w:drawing>
                            </w:r>
                            <w:r>
                              <w:rPr>
                                <w:rFonts w:ascii="Times New Roman" w:eastAsia="黑体" w:hAnsi="Times New Roman" w:hint="eastAsia"/>
                                <w:color w:val="FF0000"/>
                                <w:sz w:val="21"/>
                                <w:szCs w:val="24"/>
                              </w:rPr>
                              <w:t>，否则格式就会出错。</w:t>
                            </w:r>
                          </w:p>
                          <w:p w14:paraId="0B6AC82C"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2.</w:t>
                            </w:r>
                            <w:r>
                              <w:rPr>
                                <w:rFonts w:ascii="Times New Roman" w:eastAsia="黑体" w:hAnsi="Times New Roman" w:hint="eastAsia"/>
                                <w:color w:val="FF0000"/>
                                <w:sz w:val="21"/>
                                <w:szCs w:val="24"/>
                              </w:rPr>
                              <w:t>同一标题下，第一段粘贴完后，段尾务必点击“</w:t>
                            </w:r>
                            <w:r>
                              <w:rPr>
                                <w:rFonts w:ascii="Times New Roman" w:eastAsia="黑体" w:hAnsi="Times New Roman" w:hint="eastAsia"/>
                                <w:color w:val="FF0000"/>
                                <w:sz w:val="21"/>
                                <w:szCs w:val="24"/>
                              </w:rPr>
                              <w:t>Enter</w:t>
                            </w:r>
                            <w:r>
                              <w:rPr>
                                <w:rFonts w:ascii="Times New Roman" w:eastAsia="黑体" w:hAnsi="Times New Roman" w:hint="eastAsia"/>
                                <w:color w:val="FF0000"/>
                                <w:sz w:val="21"/>
                                <w:szCs w:val="24"/>
                              </w:rPr>
                              <w:t>”键，方可粘贴下一段。</w:t>
                            </w:r>
                          </w:p>
                          <w:p w14:paraId="1A8E05AC"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3</w:t>
                            </w:r>
                            <w:r>
                              <w:rPr>
                                <w:rFonts w:ascii="Times New Roman" w:eastAsia="黑体" w:hAnsi="Times New Roman"/>
                                <w:color w:val="FF0000"/>
                                <w:sz w:val="21"/>
                                <w:szCs w:val="24"/>
                              </w:rPr>
                              <w:t xml:space="preserve">. </w:t>
                            </w:r>
                            <w:r>
                              <w:rPr>
                                <w:rFonts w:ascii="Times New Roman" w:eastAsia="黑体" w:hAnsi="Times New Roman" w:hint="eastAsia"/>
                                <w:color w:val="FF0000"/>
                                <w:sz w:val="21"/>
                                <w:szCs w:val="24"/>
                              </w:rPr>
                              <w:t>之后以此类推。</w:t>
                            </w:r>
                          </w:p>
                          <w:p w14:paraId="557C481D" w14:textId="77777777" w:rsidR="009C4043" w:rsidRDefault="009C4043">
                            <w:pPr>
                              <w:rPr>
                                <w:sz w:val="21"/>
                                <w:szCs w:val="24"/>
                              </w:rPr>
                            </w:pPr>
                            <w:r w:rsidRPr="007876E0">
                              <w:rPr>
                                <w:rFonts w:ascii="Times New Roman" w:eastAsia="黑体" w:hAnsi="Times New Roman" w:hint="eastAsia"/>
                                <w:color w:val="FF0000"/>
                                <w:sz w:val="21"/>
                                <w:szCs w:val="24"/>
                                <w:highlight w:val="yellow"/>
                              </w:rPr>
                              <w:t>输完内容后，请将</w:t>
                            </w:r>
                            <w:r w:rsidR="007876E0">
                              <w:rPr>
                                <w:rFonts w:ascii="Times New Roman" w:eastAsia="黑体" w:hAnsi="Times New Roman" w:hint="eastAsia"/>
                                <w:color w:val="FF0000"/>
                                <w:sz w:val="21"/>
                                <w:szCs w:val="24"/>
                                <w:highlight w:val="yellow"/>
                              </w:rPr>
                              <w:t>此</w:t>
                            </w:r>
                            <w:r w:rsidRPr="007876E0">
                              <w:rPr>
                                <w:rFonts w:ascii="Times New Roman" w:eastAsia="黑体" w:hAnsi="Times New Roman" w:hint="eastAsia"/>
                                <w:color w:val="FF0000"/>
                                <w:sz w:val="21"/>
                                <w:szCs w:val="24"/>
                                <w:highlight w:val="yellow"/>
                              </w:rPr>
                              <w:t>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8C1B1" id="自选图形 21" o:spid="_x0000_s1034" type="#_x0000_t62" style="position:absolute;left:0;text-align:left;margin-left:56.25pt;margin-top:3.5pt;width:409.5pt;height:1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" adj="-1622,-1433">
                <v:textbox>
                  <w:txbxContent>
                    <w:p w14:paraId="100F1846" w14:textId="77777777" w:rsidR="009C4043" w:rsidRDefault="009C4043">
                      <w:pPr>
                        <w:rPr>
                          <w:rFonts w:ascii="Times New Roman" w:eastAsia="黑体" w:hAnsi="Times New Roman"/>
                          <w:color w:val="FF0000"/>
                          <w:sz w:val="21"/>
                          <w:szCs w:val="24"/>
                        </w:rPr>
                      </w:pPr>
                      <w:r>
                        <w:rPr>
                          <w:rFonts w:ascii="Times New Roman" w:eastAsia="黑体" w:hAnsi="Times New Roman" w:hint="eastAsia"/>
                          <w:b/>
                          <w:color w:val="FF0000"/>
                          <w:szCs w:val="24"/>
                        </w:rPr>
                        <w:t>段落</w:t>
                      </w:r>
                      <w:r>
                        <w:rPr>
                          <w:rFonts w:ascii="Times New Roman" w:eastAsia="黑体" w:hAnsi="Times New Roman" w:hint="eastAsia"/>
                          <w:color w:val="FF0000"/>
                          <w:sz w:val="21"/>
                          <w:szCs w:val="24"/>
                        </w:rPr>
                        <w:t>粘贴提示：</w:t>
                      </w:r>
                    </w:p>
                    <w:p w14:paraId="2E22E2FD"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1.</w:t>
                      </w:r>
                      <w:r>
                        <w:rPr>
                          <w:rFonts w:ascii="Times New Roman" w:eastAsia="黑体" w:hAnsi="Times New Roman" w:hint="eastAsia"/>
                          <w:color w:val="FF0000"/>
                          <w:sz w:val="21"/>
                          <w:szCs w:val="24"/>
                        </w:rPr>
                        <w:t>复制粘贴段落时，请务必一小段、一小段操作。粘贴时，请务必“右键单击”，选择“只保留文本”，如图</w:t>
                      </w:r>
                      <w:r w:rsidR="007876E0">
                        <w:rPr>
                          <w:rFonts w:ascii="Times New Roman" w:eastAsia="黑体" w:hAnsi="Times New Roman" w:hint="eastAsia"/>
                          <w:noProof/>
                          <w:color w:val="FF0000"/>
                          <w:sz w:val="21"/>
                          <w:szCs w:val="24"/>
                        </w:rPr>
                        <w:drawing>
                          <wp:inline distT="0" distB="0" distL="0" distR="0" wp14:anchorId="69A751D6" wp14:editId="52FB65B1">
                            <wp:extent cx="819150" cy="419100"/>
                            <wp:effectExtent l="0" t="0" r="0" b="0"/>
                            <wp:docPr id="3" name="图片 3"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150" cy="419100"/>
                                    </a:xfrm>
                                    <a:prstGeom prst="rect">
                                      <a:avLst/>
                                    </a:prstGeom>
                                    <a:noFill/>
                                    <a:ln>
                                      <a:noFill/>
                                    </a:ln>
                                  </pic:spPr>
                                </pic:pic>
                              </a:graphicData>
                            </a:graphic>
                          </wp:inline>
                        </w:drawing>
                      </w:r>
                      <w:r>
                        <w:rPr>
                          <w:rFonts w:ascii="Times New Roman" w:eastAsia="黑体" w:hAnsi="Times New Roman" w:hint="eastAsia"/>
                          <w:color w:val="FF0000"/>
                          <w:sz w:val="21"/>
                          <w:szCs w:val="24"/>
                        </w:rPr>
                        <w:t>，否则格式就会出错。</w:t>
                      </w:r>
                    </w:p>
                    <w:p w14:paraId="0B6AC82C" w14:textId="77777777" w:rsidR="009C4043" w:rsidRDefault="009C4043">
                      <w:pPr>
                        <w:rPr>
                          <w:rFonts w:ascii="Times New Roman" w:eastAsia="黑体" w:hAnsi="Times New Roman"/>
                          <w:color w:val="FF0000"/>
                          <w:sz w:val="21"/>
                          <w:szCs w:val="24"/>
                        </w:rPr>
                      </w:pPr>
                      <w:r>
                        <w:rPr>
                          <w:rFonts w:ascii="Times New Roman" w:eastAsia="黑体" w:hAnsi="Times New Roman"/>
                          <w:color w:val="FF0000"/>
                          <w:sz w:val="21"/>
                          <w:szCs w:val="24"/>
                        </w:rPr>
                        <w:t>2.</w:t>
                      </w:r>
                      <w:r>
                        <w:rPr>
                          <w:rFonts w:ascii="Times New Roman" w:eastAsia="黑体" w:hAnsi="Times New Roman" w:hint="eastAsia"/>
                          <w:color w:val="FF0000"/>
                          <w:sz w:val="21"/>
                          <w:szCs w:val="24"/>
                        </w:rPr>
                        <w:t>同一标题下，第一段粘贴完后，段尾务必点击“</w:t>
                      </w:r>
                      <w:r>
                        <w:rPr>
                          <w:rFonts w:ascii="Times New Roman" w:eastAsia="黑体" w:hAnsi="Times New Roman" w:hint="eastAsia"/>
                          <w:color w:val="FF0000"/>
                          <w:sz w:val="21"/>
                          <w:szCs w:val="24"/>
                        </w:rPr>
                        <w:t>Enter</w:t>
                      </w:r>
                      <w:r>
                        <w:rPr>
                          <w:rFonts w:ascii="Times New Roman" w:eastAsia="黑体" w:hAnsi="Times New Roman" w:hint="eastAsia"/>
                          <w:color w:val="FF0000"/>
                          <w:sz w:val="21"/>
                          <w:szCs w:val="24"/>
                        </w:rPr>
                        <w:t>”键，方可粘贴下一段。</w:t>
                      </w:r>
                    </w:p>
                    <w:p w14:paraId="1A8E05AC" w14:textId="77777777" w:rsidR="009C4043" w:rsidRDefault="009C4043">
                      <w:pPr>
                        <w:rPr>
                          <w:rFonts w:ascii="Times New Roman" w:eastAsia="黑体" w:hAnsi="Times New Roman"/>
                          <w:color w:val="FF0000"/>
                          <w:sz w:val="21"/>
                          <w:szCs w:val="24"/>
                        </w:rPr>
                      </w:pPr>
                      <w:r>
                        <w:rPr>
                          <w:rFonts w:ascii="Times New Roman" w:eastAsia="黑体" w:hAnsi="Times New Roman" w:hint="eastAsia"/>
                          <w:color w:val="FF0000"/>
                          <w:sz w:val="21"/>
                          <w:szCs w:val="24"/>
                        </w:rPr>
                        <w:t>3</w:t>
                      </w:r>
                      <w:r>
                        <w:rPr>
                          <w:rFonts w:ascii="Times New Roman" w:eastAsia="黑体" w:hAnsi="Times New Roman"/>
                          <w:color w:val="FF0000"/>
                          <w:sz w:val="21"/>
                          <w:szCs w:val="24"/>
                        </w:rPr>
                        <w:t xml:space="preserve">. </w:t>
                      </w:r>
                      <w:r>
                        <w:rPr>
                          <w:rFonts w:ascii="Times New Roman" w:eastAsia="黑体" w:hAnsi="Times New Roman" w:hint="eastAsia"/>
                          <w:color w:val="FF0000"/>
                          <w:sz w:val="21"/>
                          <w:szCs w:val="24"/>
                        </w:rPr>
                        <w:t>之后以此类推。</w:t>
                      </w:r>
                    </w:p>
                    <w:p w14:paraId="557C481D" w14:textId="77777777" w:rsidR="009C4043" w:rsidRDefault="009C4043">
                      <w:pPr>
                        <w:rPr>
                          <w:sz w:val="21"/>
                          <w:szCs w:val="24"/>
                        </w:rPr>
                      </w:pPr>
                      <w:r w:rsidRPr="007876E0">
                        <w:rPr>
                          <w:rFonts w:ascii="Times New Roman" w:eastAsia="黑体" w:hAnsi="Times New Roman" w:hint="eastAsia"/>
                          <w:color w:val="FF0000"/>
                          <w:sz w:val="21"/>
                          <w:szCs w:val="24"/>
                          <w:highlight w:val="yellow"/>
                        </w:rPr>
                        <w:t>输完内容后，请将</w:t>
                      </w:r>
                      <w:r w:rsidR="007876E0">
                        <w:rPr>
                          <w:rFonts w:ascii="Times New Roman" w:eastAsia="黑体" w:hAnsi="Times New Roman" w:hint="eastAsia"/>
                          <w:color w:val="FF0000"/>
                          <w:sz w:val="21"/>
                          <w:szCs w:val="24"/>
                          <w:highlight w:val="yellow"/>
                        </w:rPr>
                        <w:t>此</w:t>
                      </w:r>
                      <w:r w:rsidRPr="007876E0">
                        <w:rPr>
                          <w:rFonts w:ascii="Times New Roman" w:eastAsia="黑体" w:hAnsi="Times New Roman" w:hint="eastAsia"/>
                          <w:color w:val="FF0000"/>
                          <w:sz w:val="21"/>
                          <w:szCs w:val="24"/>
                          <w:highlight w:val="yellow"/>
                        </w:rPr>
                        <w:t>对话框删掉。</w:t>
                      </w:r>
                    </w:p>
                  </w:txbxContent>
                </v:textbox>
              </v:shape>
            </w:pict>
          </mc:Fallback>
        </mc:AlternateContent>
      </w:r>
      <w:r w:rsidR="009C4043">
        <w:t>This Is the Sample Title for Subsection</w:t>
      </w:r>
      <w:r w:rsidR="009C4043">
        <w:rPr>
          <w:rFonts w:hint="eastAsia"/>
        </w:rPr>
        <w:t xml:space="preserve"> One</w:t>
      </w:r>
      <w:bookmarkEnd w:id="11"/>
    </w:p>
    <w:p w14:paraId="152D3A6A" w14:textId="77777777" w:rsidR="009C4043" w:rsidRDefault="009C4043">
      <w:pPr>
        <w:pStyle w:val="affffd"/>
        <w:spacing w:after="0" w:line="240" w:lineRule="auto"/>
      </w:pPr>
    </w:p>
    <w:p w14:paraId="03269FBF" w14:textId="77777777" w:rsidR="009C4043" w:rsidRDefault="009C4043">
      <w:pPr>
        <w:pStyle w:val="40505"/>
        <w:spacing w:before="179" w:after="179"/>
      </w:pPr>
      <w:bookmarkStart w:id="12" w:name="_Toc138513951"/>
      <w:r>
        <w:t>This Is the Sample Title for Subsubsection</w:t>
      </w:r>
      <w:r>
        <w:rPr>
          <w:rFonts w:hint="eastAsia"/>
        </w:rPr>
        <w:t xml:space="preserve"> One</w:t>
      </w:r>
      <w:bookmarkEnd w:id="12"/>
    </w:p>
    <w:p w14:paraId="7BCB0E71" w14:textId="77777777" w:rsidR="009C4043" w:rsidRDefault="009C4043">
      <w:pPr>
        <w:pStyle w:val="affffd"/>
        <w:spacing w:after="0" w:line="240" w:lineRule="auto"/>
      </w:pPr>
    </w:p>
    <w:p w14:paraId="37F5FDC3" w14:textId="77777777" w:rsidR="009C4043" w:rsidRDefault="009C4043">
      <w:pPr>
        <w:pStyle w:val="40505"/>
        <w:spacing w:before="179" w:after="179"/>
      </w:pPr>
      <w:bookmarkStart w:id="13" w:name="_Toc138513952"/>
      <w:r>
        <w:t>This Is the Sample Title for Subsubsection</w:t>
      </w:r>
      <w:r>
        <w:rPr>
          <w:rFonts w:hint="eastAsia"/>
        </w:rPr>
        <w:t xml:space="preserve"> Two</w:t>
      </w:r>
      <w:bookmarkEnd w:id="13"/>
    </w:p>
    <w:p w14:paraId="73150438" w14:textId="77777777" w:rsidR="009C4043" w:rsidRDefault="009C4043">
      <w:pPr>
        <w:pStyle w:val="affffd"/>
        <w:spacing w:after="0" w:line="240" w:lineRule="auto"/>
      </w:pPr>
    </w:p>
    <w:p w14:paraId="084FC525" w14:textId="77777777" w:rsidR="009C4043" w:rsidRDefault="009C4043">
      <w:pPr>
        <w:pStyle w:val="311"/>
        <w:spacing w:before="359" w:after="359"/>
      </w:pPr>
      <w:bookmarkStart w:id="14" w:name="_Toc138513953"/>
      <w:r>
        <w:t xml:space="preserve">This </w:t>
      </w:r>
      <w:r w:rsidR="00AF19F8">
        <w:t>i</w:t>
      </w:r>
      <w:r>
        <w:t>s the Sample Title for Subsection</w:t>
      </w:r>
      <w:r>
        <w:rPr>
          <w:rFonts w:hint="eastAsia"/>
        </w:rPr>
        <w:t xml:space="preserve"> Two</w:t>
      </w:r>
      <w:bookmarkEnd w:id="14"/>
    </w:p>
    <w:p w14:paraId="774AC606" w14:textId="77777777" w:rsidR="009C4043" w:rsidRDefault="009C4043">
      <w:pPr>
        <w:pStyle w:val="affffd"/>
        <w:spacing w:after="0" w:line="240" w:lineRule="auto"/>
      </w:pPr>
    </w:p>
    <w:p w14:paraId="0A9BCD1E" w14:textId="77777777" w:rsidR="009C4043" w:rsidRDefault="009C4043">
      <w:pPr>
        <w:pStyle w:val="40505"/>
        <w:spacing w:before="179" w:after="179"/>
      </w:pPr>
      <w:r>
        <w:t xml:space="preserve"> </w:t>
      </w:r>
      <w:bookmarkStart w:id="15" w:name="_Toc138513954"/>
      <w:r>
        <w:t xml:space="preserve">This </w:t>
      </w:r>
      <w:r w:rsidR="00AF19F8">
        <w:t>i</w:t>
      </w:r>
      <w:r>
        <w:t>s the Sample Title for Subsubsection</w:t>
      </w:r>
      <w:r>
        <w:rPr>
          <w:rFonts w:hint="eastAsia"/>
        </w:rPr>
        <w:t xml:space="preserve"> One</w:t>
      </w:r>
      <w:bookmarkEnd w:id="15"/>
    </w:p>
    <w:p w14:paraId="1618B1F9" w14:textId="77777777" w:rsidR="009C4043" w:rsidRDefault="009C4043">
      <w:pPr>
        <w:pStyle w:val="affffd"/>
        <w:spacing w:after="0" w:line="240" w:lineRule="auto"/>
      </w:pPr>
    </w:p>
    <w:p w14:paraId="4C70482A" w14:textId="77777777" w:rsidR="009C4043" w:rsidRDefault="009C4043">
      <w:pPr>
        <w:pStyle w:val="40505"/>
        <w:spacing w:before="179" w:after="179"/>
      </w:pPr>
      <w:bookmarkStart w:id="16" w:name="_Toc138513955"/>
      <w:r>
        <w:lastRenderedPageBreak/>
        <w:t xml:space="preserve">This </w:t>
      </w:r>
      <w:r w:rsidR="00AF19F8">
        <w:t>i</w:t>
      </w:r>
      <w:r>
        <w:t>s the Sample Title for Subsubsection</w:t>
      </w:r>
      <w:r>
        <w:rPr>
          <w:rFonts w:hint="eastAsia"/>
        </w:rPr>
        <w:t xml:space="preserve"> Two</w:t>
      </w:r>
      <w:bookmarkEnd w:id="16"/>
    </w:p>
    <w:p w14:paraId="0A8D61A1" w14:textId="77777777" w:rsidR="009C4043" w:rsidRDefault="009C4043">
      <w:pPr>
        <w:pStyle w:val="affffd"/>
        <w:spacing w:after="0" w:line="240" w:lineRule="auto"/>
      </w:pPr>
    </w:p>
    <w:p w14:paraId="6CE72651" w14:textId="77777777" w:rsidR="009C4043" w:rsidRDefault="009C4043">
      <w:pPr>
        <w:pStyle w:val="211"/>
        <w:spacing w:before="359" w:after="359"/>
      </w:pPr>
      <w:bookmarkStart w:id="17" w:name="_Toc138513956"/>
      <w:r>
        <w:t xml:space="preserve">This </w:t>
      </w:r>
      <w:r w:rsidR="00AF19F8">
        <w:t>i</w:t>
      </w:r>
      <w:r>
        <w:t>s the Sample Title for Section</w:t>
      </w:r>
      <w:r>
        <w:rPr>
          <w:rFonts w:hint="eastAsia"/>
        </w:rPr>
        <w:t xml:space="preserve"> Two</w:t>
      </w:r>
      <w:bookmarkEnd w:id="17"/>
    </w:p>
    <w:p w14:paraId="7AB5E08B" w14:textId="77777777" w:rsidR="009C4043" w:rsidRDefault="009C4043">
      <w:pPr>
        <w:pStyle w:val="affffd"/>
        <w:spacing w:after="0" w:line="240" w:lineRule="auto"/>
      </w:pPr>
    </w:p>
    <w:p w14:paraId="2E741CB9" w14:textId="77777777" w:rsidR="009C4043" w:rsidRDefault="009C4043">
      <w:pPr>
        <w:pStyle w:val="311"/>
        <w:spacing w:before="359" w:after="359"/>
      </w:pPr>
      <w:bookmarkStart w:id="18" w:name="_Toc138513957"/>
      <w:r>
        <w:t xml:space="preserve">This </w:t>
      </w:r>
      <w:r w:rsidR="00AF19F8">
        <w:t>i</w:t>
      </w:r>
      <w:r>
        <w:t>s the Sample Title for Subsection</w:t>
      </w:r>
      <w:r>
        <w:rPr>
          <w:rFonts w:hint="eastAsia"/>
        </w:rPr>
        <w:t xml:space="preserve"> One</w:t>
      </w:r>
      <w:bookmarkEnd w:id="18"/>
    </w:p>
    <w:p w14:paraId="377EB229" w14:textId="77777777" w:rsidR="009C4043" w:rsidRDefault="009C4043">
      <w:pPr>
        <w:pStyle w:val="affffd"/>
        <w:spacing w:after="0" w:line="240" w:lineRule="auto"/>
      </w:pPr>
    </w:p>
    <w:p w14:paraId="12859747" w14:textId="77777777" w:rsidR="009C4043" w:rsidRDefault="009C4043">
      <w:pPr>
        <w:pStyle w:val="40505"/>
        <w:spacing w:before="179" w:after="179"/>
      </w:pPr>
      <w:bookmarkStart w:id="19" w:name="_Toc138513958"/>
      <w:r>
        <w:t xml:space="preserve">This </w:t>
      </w:r>
      <w:r w:rsidR="007823F6">
        <w:rPr>
          <w:rFonts w:hint="eastAsia"/>
        </w:rPr>
        <w:t>i</w:t>
      </w:r>
      <w:r>
        <w:t>s the Sample Title for Subsubsection</w:t>
      </w:r>
      <w:r>
        <w:rPr>
          <w:rFonts w:hint="eastAsia"/>
        </w:rPr>
        <w:t xml:space="preserve"> One</w:t>
      </w:r>
      <w:bookmarkEnd w:id="19"/>
    </w:p>
    <w:p w14:paraId="2A09441A" w14:textId="77777777" w:rsidR="009C4043" w:rsidRDefault="009C4043">
      <w:pPr>
        <w:pStyle w:val="affffd"/>
        <w:spacing w:after="0" w:line="240" w:lineRule="auto"/>
      </w:pPr>
    </w:p>
    <w:p w14:paraId="408673F5" w14:textId="77777777" w:rsidR="009C4043" w:rsidRDefault="009C4043">
      <w:pPr>
        <w:pStyle w:val="40505"/>
        <w:spacing w:before="179" w:after="179"/>
      </w:pPr>
      <w:bookmarkStart w:id="20" w:name="_Toc138513959"/>
      <w:r>
        <w:t xml:space="preserve">This </w:t>
      </w:r>
      <w:r w:rsidR="007823F6">
        <w:t>i</w:t>
      </w:r>
      <w:r>
        <w:t>s the Sample Title for Subsubsection</w:t>
      </w:r>
      <w:r>
        <w:rPr>
          <w:rFonts w:hint="eastAsia"/>
        </w:rPr>
        <w:t xml:space="preserve"> Two</w:t>
      </w:r>
      <w:bookmarkEnd w:id="20"/>
    </w:p>
    <w:p w14:paraId="011B6808" w14:textId="77777777" w:rsidR="009C4043" w:rsidRDefault="009C4043">
      <w:pPr>
        <w:pStyle w:val="affffd"/>
        <w:spacing w:after="0" w:line="240" w:lineRule="auto"/>
      </w:pPr>
    </w:p>
    <w:p w14:paraId="1372AF36" w14:textId="77777777" w:rsidR="009C4043" w:rsidRDefault="009C4043">
      <w:pPr>
        <w:pStyle w:val="311"/>
        <w:spacing w:before="359" w:after="359"/>
      </w:pPr>
      <w:bookmarkStart w:id="21" w:name="_Toc138513960"/>
      <w:r>
        <w:t xml:space="preserve">This </w:t>
      </w:r>
      <w:r w:rsidR="00AF19F8">
        <w:t>i</w:t>
      </w:r>
      <w:r>
        <w:t>s the Sample Title for Subsection</w:t>
      </w:r>
      <w:r>
        <w:rPr>
          <w:rFonts w:hint="eastAsia"/>
        </w:rPr>
        <w:t xml:space="preserve"> Two</w:t>
      </w:r>
      <w:bookmarkEnd w:id="21"/>
    </w:p>
    <w:p w14:paraId="31B855DA" w14:textId="77777777" w:rsidR="009C4043" w:rsidRDefault="009C4043">
      <w:pPr>
        <w:pStyle w:val="affffd"/>
        <w:spacing w:after="0" w:line="240" w:lineRule="auto"/>
      </w:pPr>
    </w:p>
    <w:p w14:paraId="07C26A1F" w14:textId="77777777" w:rsidR="009C4043" w:rsidRDefault="009C4043">
      <w:pPr>
        <w:pStyle w:val="40505"/>
        <w:spacing w:before="179" w:after="179"/>
      </w:pPr>
      <w:r>
        <w:t xml:space="preserve"> </w:t>
      </w:r>
      <w:bookmarkStart w:id="22" w:name="_Toc138513961"/>
      <w:r>
        <w:t xml:space="preserve">This </w:t>
      </w:r>
      <w:r w:rsidR="00AF19F8">
        <w:t>i</w:t>
      </w:r>
      <w:r>
        <w:t>s the Sample Title for Subsubsection</w:t>
      </w:r>
      <w:r>
        <w:rPr>
          <w:rFonts w:hint="eastAsia"/>
        </w:rPr>
        <w:t xml:space="preserve"> One</w:t>
      </w:r>
      <w:bookmarkEnd w:id="22"/>
    </w:p>
    <w:p w14:paraId="486DE1E5" w14:textId="77777777" w:rsidR="009C4043" w:rsidRDefault="009C4043">
      <w:pPr>
        <w:pStyle w:val="affffd"/>
        <w:spacing w:after="0" w:line="240" w:lineRule="auto"/>
      </w:pPr>
    </w:p>
    <w:p w14:paraId="3A7FD9FB" w14:textId="77777777" w:rsidR="009C4043" w:rsidRDefault="009C4043">
      <w:pPr>
        <w:pStyle w:val="40505"/>
        <w:spacing w:before="179" w:after="179"/>
      </w:pPr>
      <w:bookmarkStart w:id="23" w:name="_Toc138513962"/>
      <w:r>
        <w:t xml:space="preserve">This </w:t>
      </w:r>
      <w:r w:rsidR="00AF19F8">
        <w:t>i</w:t>
      </w:r>
      <w:r>
        <w:t>s the Sample Title for Subsubsection</w:t>
      </w:r>
      <w:r>
        <w:rPr>
          <w:rFonts w:hint="eastAsia"/>
        </w:rPr>
        <w:t xml:space="preserve"> Two</w:t>
      </w:r>
      <w:bookmarkEnd w:id="23"/>
    </w:p>
    <w:p w14:paraId="55DA54CA" w14:textId="77777777" w:rsidR="009C4043" w:rsidRDefault="009C4043">
      <w:pPr>
        <w:pStyle w:val="affffd"/>
        <w:spacing w:after="0" w:line="240" w:lineRule="auto"/>
      </w:pPr>
    </w:p>
    <w:p w14:paraId="33F3A4B9" w14:textId="77777777" w:rsidR="009C4043" w:rsidRDefault="009C4043">
      <w:pPr>
        <w:pStyle w:val="13"/>
        <w:numPr>
          <w:ilvl w:val="0"/>
          <w:numId w:val="7"/>
        </w:numPr>
        <w:tabs>
          <w:tab w:val="left" w:pos="425"/>
        </w:tabs>
        <w:spacing w:before="240" w:afterLines="50" w:after="179" w:line="240" w:lineRule="auto"/>
        <w:jc w:val="both"/>
        <w:rPr>
          <w:sz w:val="28"/>
          <w:szCs w:val="28"/>
        </w:rPr>
      </w:pPr>
      <w:bookmarkStart w:id="24" w:name="_Toc138513963"/>
      <w:r>
        <w:rPr>
          <w:rFonts w:hint="eastAsia"/>
          <w:sz w:val="28"/>
          <w:szCs w:val="28"/>
        </w:rPr>
        <w:t xml:space="preserve">This </w:t>
      </w:r>
      <w:r w:rsidR="00AF19F8">
        <w:rPr>
          <w:sz w:val="28"/>
          <w:szCs w:val="28"/>
        </w:rPr>
        <w:t>i</w:t>
      </w:r>
      <w:r>
        <w:rPr>
          <w:rFonts w:hint="eastAsia"/>
          <w:sz w:val="28"/>
          <w:szCs w:val="28"/>
        </w:rPr>
        <w:t>s a Sample Title</w:t>
      </w:r>
      <w:bookmarkEnd w:id="24"/>
    </w:p>
    <w:p w14:paraId="250310CB" w14:textId="77777777" w:rsidR="009C4043" w:rsidRDefault="009C4043">
      <w:pPr>
        <w:pStyle w:val="affffd"/>
        <w:spacing w:after="0" w:line="240" w:lineRule="auto"/>
      </w:pPr>
    </w:p>
    <w:p w14:paraId="01A80F72" w14:textId="77777777" w:rsidR="009C4043" w:rsidRDefault="009C4043">
      <w:pPr>
        <w:pStyle w:val="211"/>
        <w:numPr>
          <w:ilvl w:val="1"/>
          <w:numId w:val="8"/>
        </w:numPr>
        <w:tabs>
          <w:tab w:val="left" w:pos="851"/>
        </w:tabs>
        <w:spacing w:before="359" w:after="359"/>
      </w:pPr>
      <w:bookmarkStart w:id="25" w:name="_Toc138513964"/>
      <w:r>
        <w:lastRenderedPageBreak/>
        <w:t xml:space="preserve">This </w:t>
      </w:r>
      <w:r w:rsidR="00AF19F8">
        <w:t>i</w:t>
      </w:r>
      <w:r>
        <w:t>s the Sample Title for Section</w:t>
      </w:r>
      <w:r>
        <w:rPr>
          <w:rFonts w:hint="eastAsia"/>
        </w:rPr>
        <w:t xml:space="preserve"> One</w:t>
      </w:r>
      <w:bookmarkEnd w:id="25"/>
    </w:p>
    <w:p w14:paraId="276537C5" w14:textId="77777777" w:rsidR="009C4043" w:rsidRDefault="009C4043">
      <w:pPr>
        <w:pStyle w:val="affffd"/>
        <w:spacing w:after="0" w:line="240" w:lineRule="auto"/>
      </w:pPr>
    </w:p>
    <w:p w14:paraId="7119529D" w14:textId="77777777" w:rsidR="009C4043" w:rsidRDefault="009C4043">
      <w:pPr>
        <w:pStyle w:val="311"/>
        <w:numPr>
          <w:ilvl w:val="2"/>
          <w:numId w:val="9"/>
        </w:numPr>
        <w:tabs>
          <w:tab w:val="left" w:pos="1276"/>
        </w:tabs>
        <w:spacing w:before="359" w:after="359"/>
      </w:pPr>
      <w:bookmarkStart w:id="26" w:name="_Toc138513965"/>
      <w:r>
        <w:t xml:space="preserve">This </w:t>
      </w:r>
      <w:r w:rsidR="00AF19F8">
        <w:t>i</w:t>
      </w:r>
      <w:r>
        <w:t>s the Sample Title for Subsection</w:t>
      </w:r>
      <w:r>
        <w:rPr>
          <w:rFonts w:hint="eastAsia"/>
        </w:rPr>
        <w:t xml:space="preserve"> One</w:t>
      </w:r>
      <w:bookmarkEnd w:id="26"/>
    </w:p>
    <w:p w14:paraId="73833267" w14:textId="77777777" w:rsidR="009C4043" w:rsidRDefault="009C4043">
      <w:pPr>
        <w:pStyle w:val="affffd"/>
        <w:spacing w:after="0" w:line="240" w:lineRule="auto"/>
      </w:pPr>
    </w:p>
    <w:p w14:paraId="0B318817" w14:textId="77777777" w:rsidR="009C4043" w:rsidRDefault="009C4043">
      <w:pPr>
        <w:pStyle w:val="40505"/>
        <w:numPr>
          <w:ilvl w:val="3"/>
          <w:numId w:val="10"/>
        </w:numPr>
        <w:tabs>
          <w:tab w:val="left" w:pos="1559"/>
        </w:tabs>
        <w:spacing w:before="179" w:after="179"/>
      </w:pPr>
      <w:bookmarkStart w:id="27" w:name="_Toc138513966"/>
      <w:r>
        <w:t xml:space="preserve">This </w:t>
      </w:r>
      <w:r w:rsidR="00AF19F8">
        <w:t>i</w:t>
      </w:r>
      <w:r>
        <w:t>s the Sample Title for Subsubsection</w:t>
      </w:r>
      <w:r>
        <w:rPr>
          <w:rFonts w:hint="eastAsia"/>
        </w:rPr>
        <w:t xml:space="preserve"> One</w:t>
      </w:r>
      <w:bookmarkEnd w:id="27"/>
    </w:p>
    <w:p w14:paraId="063E98C6" w14:textId="77777777" w:rsidR="009C4043" w:rsidRDefault="009C4043">
      <w:pPr>
        <w:pStyle w:val="affffd"/>
        <w:spacing w:after="0" w:line="240" w:lineRule="auto"/>
      </w:pPr>
    </w:p>
    <w:p w14:paraId="2A77A32C" w14:textId="77777777" w:rsidR="009C4043" w:rsidRDefault="009C4043">
      <w:pPr>
        <w:pStyle w:val="40505"/>
        <w:spacing w:before="179" w:after="179"/>
      </w:pPr>
      <w:bookmarkStart w:id="28" w:name="_Toc138513967"/>
      <w:r>
        <w:t xml:space="preserve">This </w:t>
      </w:r>
      <w:r w:rsidR="00AF19F8">
        <w:t>i</w:t>
      </w:r>
      <w:r>
        <w:t>s the Sample Title for Subsubsection</w:t>
      </w:r>
      <w:r>
        <w:rPr>
          <w:rFonts w:hint="eastAsia"/>
        </w:rPr>
        <w:t xml:space="preserve"> Two</w:t>
      </w:r>
      <w:bookmarkEnd w:id="28"/>
    </w:p>
    <w:p w14:paraId="4ABB8E26" w14:textId="77777777" w:rsidR="009C4043" w:rsidRDefault="009C4043">
      <w:pPr>
        <w:pStyle w:val="affffd"/>
        <w:spacing w:after="0" w:line="240" w:lineRule="auto"/>
      </w:pPr>
    </w:p>
    <w:p w14:paraId="1849265E" w14:textId="77777777" w:rsidR="009C4043" w:rsidRDefault="009C4043">
      <w:pPr>
        <w:pStyle w:val="311"/>
        <w:spacing w:before="359" w:after="359"/>
      </w:pPr>
      <w:bookmarkStart w:id="29" w:name="_Toc138513968"/>
      <w:r>
        <w:t xml:space="preserve">This </w:t>
      </w:r>
      <w:r w:rsidR="00AF19F8">
        <w:t>i</w:t>
      </w:r>
      <w:r>
        <w:t>s the Sample Title for Subsection</w:t>
      </w:r>
      <w:r>
        <w:rPr>
          <w:rFonts w:hint="eastAsia"/>
        </w:rPr>
        <w:t xml:space="preserve"> Two</w:t>
      </w:r>
      <w:bookmarkEnd w:id="29"/>
    </w:p>
    <w:p w14:paraId="4951A077" w14:textId="77777777" w:rsidR="009C4043" w:rsidRDefault="009C4043">
      <w:pPr>
        <w:pStyle w:val="affffd"/>
        <w:spacing w:after="0" w:line="240" w:lineRule="auto"/>
      </w:pPr>
    </w:p>
    <w:p w14:paraId="5B85D789" w14:textId="77777777" w:rsidR="009C4043" w:rsidRDefault="009C4043">
      <w:pPr>
        <w:pStyle w:val="40505"/>
        <w:spacing w:before="179" w:after="179"/>
      </w:pPr>
      <w:r>
        <w:t xml:space="preserve"> </w:t>
      </w:r>
      <w:bookmarkStart w:id="30" w:name="_Toc138513969"/>
      <w:r>
        <w:t xml:space="preserve">This </w:t>
      </w:r>
      <w:r w:rsidR="00AF19F8">
        <w:t>i</w:t>
      </w:r>
      <w:r>
        <w:t>s the Sample Title for Subsubsection</w:t>
      </w:r>
      <w:r>
        <w:rPr>
          <w:rFonts w:hint="eastAsia"/>
        </w:rPr>
        <w:t xml:space="preserve"> One</w:t>
      </w:r>
      <w:bookmarkEnd w:id="30"/>
    </w:p>
    <w:p w14:paraId="38AA8899" w14:textId="77777777" w:rsidR="009C4043" w:rsidRDefault="009C4043">
      <w:pPr>
        <w:pStyle w:val="affffd"/>
        <w:spacing w:after="0" w:line="240" w:lineRule="auto"/>
      </w:pPr>
    </w:p>
    <w:p w14:paraId="014729A8" w14:textId="77777777" w:rsidR="009C4043" w:rsidRDefault="009C4043">
      <w:pPr>
        <w:pStyle w:val="40505"/>
        <w:spacing w:before="179" w:after="179"/>
      </w:pPr>
      <w:bookmarkStart w:id="31" w:name="_Toc138513970"/>
      <w:r>
        <w:t xml:space="preserve">This </w:t>
      </w:r>
      <w:r w:rsidR="00AF19F8">
        <w:t>i</w:t>
      </w:r>
      <w:r>
        <w:t>s the Sample Title for Subsubsection</w:t>
      </w:r>
      <w:r>
        <w:rPr>
          <w:rFonts w:hint="eastAsia"/>
        </w:rPr>
        <w:t xml:space="preserve"> Two</w:t>
      </w:r>
      <w:bookmarkEnd w:id="31"/>
    </w:p>
    <w:p w14:paraId="2215BDDE" w14:textId="77777777" w:rsidR="009C4043" w:rsidRDefault="009C4043">
      <w:pPr>
        <w:pStyle w:val="affffd"/>
        <w:spacing w:after="0" w:line="240" w:lineRule="auto"/>
      </w:pPr>
    </w:p>
    <w:p w14:paraId="3721AB17" w14:textId="77777777" w:rsidR="009C4043" w:rsidRDefault="009C4043">
      <w:pPr>
        <w:pStyle w:val="211"/>
        <w:spacing w:before="359" w:after="359"/>
      </w:pPr>
      <w:bookmarkStart w:id="32" w:name="_Toc138513971"/>
      <w:r>
        <w:t xml:space="preserve">This </w:t>
      </w:r>
      <w:r w:rsidR="00AF19F8">
        <w:t>i</w:t>
      </w:r>
      <w:r>
        <w:t>s the Sample Title for Section</w:t>
      </w:r>
      <w:r>
        <w:rPr>
          <w:rFonts w:hint="eastAsia"/>
        </w:rPr>
        <w:t xml:space="preserve"> Two</w:t>
      </w:r>
      <w:bookmarkEnd w:id="32"/>
    </w:p>
    <w:p w14:paraId="21AD749A" w14:textId="77777777" w:rsidR="009C4043" w:rsidRDefault="009C4043">
      <w:pPr>
        <w:pStyle w:val="affffd"/>
        <w:spacing w:after="0" w:line="240" w:lineRule="auto"/>
      </w:pPr>
    </w:p>
    <w:p w14:paraId="165EEEA5" w14:textId="77777777" w:rsidR="009C4043" w:rsidRDefault="009C4043">
      <w:pPr>
        <w:pStyle w:val="311"/>
        <w:spacing w:before="359" w:after="359"/>
      </w:pPr>
      <w:bookmarkStart w:id="33" w:name="_Toc138513972"/>
      <w:r>
        <w:t xml:space="preserve">This </w:t>
      </w:r>
      <w:r w:rsidR="00AF19F8">
        <w:t>i</w:t>
      </w:r>
      <w:r>
        <w:t>s the Sample Title for Subsection</w:t>
      </w:r>
      <w:r>
        <w:rPr>
          <w:rFonts w:hint="eastAsia"/>
        </w:rPr>
        <w:t xml:space="preserve"> One</w:t>
      </w:r>
      <w:bookmarkEnd w:id="33"/>
    </w:p>
    <w:p w14:paraId="52F5FA58" w14:textId="77777777" w:rsidR="009C4043" w:rsidRDefault="009C4043">
      <w:pPr>
        <w:pStyle w:val="affffd"/>
        <w:spacing w:after="0" w:line="240" w:lineRule="auto"/>
      </w:pPr>
    </w:p>
    <w:p w14:paraId="4191E9F8" w14:textId="77777777" w:rsidR="009C4043" w:rsidRDefault="009C4043">
      <w:pPr>
        <w:pStyle w:val="40505"/>
        <w:spacing w:before="179" w:after="179"/>
      </w:pPr>
      <w:bookmarkStart w:id="34" w:name="_Toc138513973"/>
      <w:r>
        <w:lastRenderedPageBreak/>
        <w:t xml:space="preserve">This </w:t>
      </w:r>
      <w:r w:rsidR="00AF19F8">
        <w:t>i</w:t>
      </w:r>
      <w:r>
        <w:t>s the Sample Title for Subsubsection</w:t>
      </w:r>
      <w:r>
        <w:rPr>
          <w:rFonts w:hint="eastAsia"/>
        </w:rPr>
        <w:t xml:space="preserve"> One</w:t>
      </w:r>
      <w:bookmarkEnd w:id="34"/>
    </w:p>
    <w:p w14:paraId="15C9AD6E" w14:textId="77777777" w:rsidR="009C4043" w:rsidRDefault="009C4043">
      <w:pPr>
        <w:pStyle w:val="affffd"/>
        <w:spacing w:after="0" w:line="240" w:lineRule="auto"/>
      </w:pPr>
    </w:p>
    <w:p w14:paraId="750F22BC" w14:textId="77777777" w:rsidR="009C4043" w:rsidRDefault="009C4043">
      <w:pPr>
        <w:pStyle w:val="40505"/>
        <w:spacing w:before="179" w:after="179"/>
      </w:pPr>
      <w:bookmarkStart w:id="35" w:name="_Toc138513974"/>
      <w:r>
        <w:t xml:space="preserve">This </w:t>
      </w:r>
      <w:r w:rsidR="00AF19F8">
        <w:t>i</w:t>
      </w:r>
      <w:r>
        <w:t>s the Sample Title for Subsubsection</w:t>
      </w:r>
      <w:r>
        <w:rPr>
          <w:rFonts w:hint="eastAsia"/>
        </w:rPr>
        <w:t xml:space="preserve"> Two</w:t>
      </w:r>
      <w:bookmarkEnd w:id="35"/>
    </w:p>
    <w:p w14:paraId="60B474F7" w14:textId="77777777" w:rsidR="009C4043" w:rsidRDefault="009C4043">
      <w:pPr>
        <w:pStyle w:val="affffd"/>
        <w:spacing w:after="0" w:line="240" w:lineRule="auto"/>
      </w:pPr>
    </w:p>
    <w:p w14:paraId="05F80C83" w14:textId="77777777" w:rsidR="009C4043" w:rsidRDefault="009C4043">
      <w:pPr>
        <w:pStyle w:val="311"/>
        <w:spacing w:before="359" w:after="359"/>
      </w:pPr>
      <w:bookmarkStart w:id="36" w:name="_Toc138513975"/>
      <w:r>
        <w:t xml:space="preserve">This </w:t>
      </w:r>
      <w:r w:rsidR="00AF19F8">
        <w:t>i</w:t>
      </w:r>
      <w:r>
        <w:t>s the Sample Title for Subsection</w:t>
      </w:r>
      <w:r>
        <w:rPr>
          <w:rFonts w:hint="eastAsia"/>
        </w:rPr>
        <w:t xml:space="preserve"> Two</w:t>
      </w:r>
      <w:bookmarkEnd w:id="36"/>
    </w:p>
    <w:p w14:paraId="1804BCD5" w14:textId="77777777" w:rsidR="009C4043" w:rsidRDefault="009C4043">
      <w:pPr>
        <w:pStyle w:val="affffd"/>
        <w:spacing w:after="0" w:line="240" w:lineRule="auto"/>
      </w:pPr>
    </w:p>
    <w:p w14:paraId="08CCF68C" w14:textId="77777777" w:rsidR="009C4043" w:rsidRDefault="009C4043">
      <w:pPr>
        <w:pStyle w:val="40505"/>
        <w:spacing w:before="179" w:after="179"/>
      </w:pPr>
      <w:r>
        <w:t xml:space="preserve"> </w:t>
      </w:r>
      <w:bookmarkStart w:id="37" w:name="_Toc138513976"/>
      <w:r>
        <w:t xml:space="preserve">This </w:t>
      </w:r>
      <w:r w:rsidR="00AF19F8">
        <w:t>i</w:t>
      </w:r>
      <w:r>
        <w:t>s the Sample Title for Subsubsection</w:t>
      </w:r>
      <w:r>
        <w:rPr>
          <w:rFonts w:hint="eastAsia"/>
        </w:rPr>
        <w:t xml:space="preserve"> One</w:t>
      </w:r>
      <w:bookmarkEnd w:id="37"/>
    </w:p>
    <w:p w14:paraId="3A1B110E" w14:textId="77777777" w:rsidR="009C4043" w:rsidRDefault="009C4043">
      <w:pPr>
        <w:pStyle w:val="affffd"/>
        <w:spacing w:after="0" w:line="240" w:lineRule="auto"/>
      </w:pPr>
    </w:p>
    <w:p w14:paraId="3B6A28C4" w14:textId="77777777" w:rsidR="009C4043" w:rsidRDefault="009C4043">
      <w:pPr>
        <w:pStyle w:val="40505"/>
        <w:spacing w:before="179" w:after="179"/>
      </w:pPr>
      <w:bookmarkStart w:id="38" w:name="_Toc138513977"/>
      <w:r>
        <w:t xml:space="preserve">This </w:t>
      </w:r>
      <w:r w:rsidR="00AF19F8">
        <w:t>i</w:t>
      </w:r>
      <w:r>
        <w:t>s the Sample Title for Subsubsection</w:t>
      </w:r>
      <w:r>
        <w:rPr>
          <w:rFonts w:hint="eastAsia"/>
        </w:rPr>
        <w:t xml:space="preserve"> Two</w:t>
      </w:r>
      <w:bookmarkEnd w:id="38"/>
    </w:p>
    <w:p w14:paraId="72AAC982" w14:textId="77777777" w:rsidR="009C4043" w:rsidRDefault="009C4043">
      <w:pPr>
        <w:pStyle w:val="affffd"/>
        <w:spacing w:after="0" w:line="240" w:lineRule="auto"/>
      </w:pPr>
    </w:p>
    <w:p w14:paraId="1D01660E" w14:textId="77777777" w:rsidR="009C4043" w:rsidRDefault="009C4043">
      <w:pPr>
        <w:pStyle w:val="13"/>
        <w:numPr>
          <w:ilvl w:val="0"/>
          <w:numId w:val="7"/>
        </w:numPr>
        <w:tabs>
          <w:tab w:val="left" w:pos="425"/>
        </w:tabs>
        <w:spacing w:before="240" w:afterLines="50" w:after="179" w:line="240" w:lineRule="auto"/>
        <w:jc w:val="both"/>
        <w:rPr>
          <w:sz w:val="28"/>
          <w:szCs w:val="28"/>
        </w:rPr>
      </w:pPr>
      <w:bookmarkStart w:id="39" w:name="_Toc138513978"/>
      <w:r>
        <w:rPr>
          <w:rFonts w:hint="eastAsia"/>
          <w:sz w:val="28"/>
          <w:szCs w:val="28"/>
        </w:rPr>
        <w:t xml:space="preserve">This </w:t>
      </w:r>
      <w:r w:rsidR="00AF19F8">
        <w:rPr>
          <w:sz w:val="28"/>
          <w:szCs w:val="28"/>
        </w:rPr>
        <w:t>i</w:t>
      </w:r>
      <w:r>
        <w:rPr>
          <w:rFonts w:hint="eastAsia"/>
          <w:sz w:val="28"/>
          <w:szCs w:val="28"/>
        </w:rPr>
        <w:t>s a Sample Title</w:t>
      </w:r>
      <w:bookmarkEnd w:id="39"/>
    </w:p>
    <w:p w14:paraId="59B4FB3B" w14:textId="77777777" w:rsidR="009C4043" w:rsidRDefault="009C4043">
      <w:pPr>
        <w:pStyle w:val="affffd"/>
        <w:spacing w:after="0" w:line="240" w:lineRule="auto"/>
      </w:pPr>
    </w:p>
    <w:p w14:paraId="0F16DF9A" w14:textId="77777777" w:rsidR="009C4043" w:rsidRDefault="009C4043">
      <w:pPr>
        <w:pStyle w:val="211"/>
        <w:numPr>
          <w:ilvl w:val="1"/>
          <w:numId w:val="11"/>
        </w:numPr>
        <w:tabs>
          <w:tab w:val="left" w:pos="851"/>
        </w:tabs>
        <w:spacing w:before="359" w:after="359"/>
      </w:pPr>
      <w:bookmarkStart w:id="40" w:name="_Toc138513979"/>
      <w:r>
        <w:t xml:space="preserve">This </w:t>
      </w:r>
      <w:r w:rsidR="00AF19F8">
        <w:t>i</w:t>
      </w:r>
      <w:r>
        <w:t>s the Sample Title for Section</w:t>
      </w:r>
      <w:r>
        <w:rPr>
          <w:rFonts w:hint="eastAsia"/>
        </w:rPr>
        <w:t xml:space="preserve"> One</w:t>
      </w:r>
      <w:bookmarkEnd w:id="40"/>
    </w:p>
    <w:p w14:paraId="7B8CD043" w14:textId="77777777" w:rsidR="009C4043" w:rsidRDefault="009C4043">
      <w:pPr>
        <w:pStyle w:val="affffd"/>
        <w:spacing w:after="0" w:line="240" w:lineRule="auto"/>
      </w:pPr>
    </w:p>
    <w:p w14:paraId="641E98D1" w14:textId="77777777" w:rsidR="009C4043" w:rsidRDefault="009C4043">
      <w:pPr>
        <w:pStyle w:val="311"/>
        <w:spacing w:before="359" w:after="359"/>
      </w:pPr>
      <w:bookmarkStart w:id="41" w:name="_Toc138513980"/>
      <w:r>
        <w:t xml:space="preserve">This </w:t>
      </w:r>
      <w:r w:rsidR="00AF19F8">
        <w:t>i</w:t>
      </w:r>
      <w:r>
        <w:t>s the Sample Title for Subsection</w:t>
      </w:r>
      <w:r>
        <w:rPr>
          <w:rFonts w:hint="eastAsia"/>
        </w:rPr>
        <w:t xml:space="preserve"> One</w:t>
      </w:r>
      <w:bookmarkEnd w:id="41"/>
    </w:p>
    <w:p w14:paraId="04D97B25" w14:textId="77777777" w:rsidR="009C4043" w:rsidRDefault="009C4043">
      <w:pPr>
        <w:pStyle w:val="affffd"/>
        <w:spacing w:after="0" w:line="240" w:lineRule="auto"/>
      </w:pPr>
    </w:p>
    <w:p w14:paraId="2655FF87" w14:textId="77777777" w:rsidR="009C4043" w:rsidRDefault="009C4043">
      <w:pPr>
        <w:pStyle w:val="40505"/>
        <w:spacing w:before="179" w:after="179"/>
      </w:pPr>
      <w:bookmarkStart w:id="42" w:name="_Toc138513981"/>
      <w:r>
        <w:t>This</w:t>
      </w:r>
      <w:r w:rsidR="00AF19F8">
        <w:t xml:space="preserve"> i</w:t>
      </w:r>
      <w:r>
        <w:t>s the Sample Title for Subsubsection</w:t>
      </w:r>
      <w:r>
        <w:rPr>
          <w:rFonts w:hint="eastAsia"/>
        </w:rPr>
        <w:t xml:space="preserve"> One</w:t>
      </w:r>
      <w:bookmarkEnd w:id="42"/>
    </w:p>
    <w:p w14:paraId="4C38A3A7" w14:textId="77777777" w:rsidR="009C4043" w:rsidRDefault="009C4043">
      <w:pPr>
        <w:pStyle w:val="affffd"/>
        <w:spacing w:after="0" w:line="240" w:lineRule="auto"/>
      </w:pPr>
    </w:p>
    <w:p w14:paraId="33EB0DB1" w14:textId="77777777" w:rsidR="009C4043" w:rsidRDefault="009C4043">
      <w:pPr>
        <w:pStyle w:val="40505"/>
        <w:spacing w:before="179" w:after="179"/>
      </w:pPr>
      <w:bookmarkStart w:id="43" w:name="_Toc138513982"/>
      <w:r>
        <w:t xml:space="preserve">This </w:t>
      </w:r>
      <w:r w:rsidR="00AF19F8">
        <w:t>i</w:t>
      </w:r>
      <w:r>
        <w:t>s the Sample Title for Subsubsection</w:t>
      </w:r>
      <w:r>
        <w:rPr>
          <w:rFonts w:hint="eastAsia"/>
        </w:rPr>
        <w:t xml:space="preserve"> Two</w:t>
      </w:r>
      <w:bookmarkEnd w:id="43"/>
    </w:p>
    <w:p w14:paraId="5B7918D7" w14:textId="77777777" w:rsidR="009C4043" w:rsidRDefault="009C4043">
      <w:pPr>
        <w:pStyle w:val="affffd"/>
        <w:spacing w:after="0" w:line="240" w:lineRule="auto"/>
      </w:pPr>
    </w:p>
    <w:p w14:paraId="4FBACC44" w14:textId="77777777" w:rsidR="009C4043" w:rsidRDefault="009C4043">
      <w:pPr>
        <w:pStyle w:val="311"/>
        <w:spacing w:before="359" w:after="359"/>
      </w:pPr>
      <w:bookmarkStart w:id="44" w:name="_Toc138513983"/>
      <w:r>
        <w:lastRenderedPageBreak/>
        <w:t xml:space="preserve">This </w:t>
      </w:r>
      <w:r w:rsidR="00AF19F8">
        <w:t>i</w:t>
      </w:r>
      <w:r>
        <w:t>s the Sample Title for Subsection</w:t>
      </w:r>
      <w:r>
        <w:rPr>
          <w:rFonts w:hint="eastAsia"/>
        </w:rPr>
        <w:t xml:space="preserve"> Two</w:t>
      </w:r>
      <w:bookmarkEnd w:id="44"/>
    </w:p>
    <w:p w14:paraId="4C3B3694" w14:textId="77777777" w:rsidR="009C4043" w:rsidRDefault="009C4043">
      <w:pPr>
        <w:pStyle w:val="affffd"/>
        <w:spacing w:after="0" w:line="240" w:lineRule="auto"/>
      </w:pPr>
    </w:p>
    <w:p w14:paraId="16A9987F" w14:textId="77777777" w:rsidR="009C4043" w:rsidRDefault="009C4043">
      <w:pPr>
        <w:pStyle w:val="40505"/>
        <w:spacing w:before="179" w:after="179"/>
      </w:pPr>
      <w:r>
        <w:t xml:space="preserve"> </w:t>
      </w:r>
      <w:bookmarkStart w:id="45" w:name="_Toc138513984"/>
      <w:r>
        <w:t xml:space="preserve">This </w:t>
      </w:r>
      <w:r w:rsidR="00AF19F8">
        <w:t>i</w:t>
      </w:r>
      <w:r>
        <w:t>s the Sample Title for Subsubsection</w:t>
      </w:r>
      <w:r>
        <w:rPr>
          <w:rFonts w:hint="eastAsia"/>
        </w:rPr>
        <w:t xml:space="preserve"> One</w:t>
      </w:r>
      <w:bookmarkEnd w:id="45"/>
    </w:p>
    <w:p w14:paraId="034BF39E" w14:textId="77777777" w:rsidR="009C4043" w:rsidRDefault="009C4043">
      <w:pPr>
        <w:pStyle w:val="affffd"/>
        <w:spacing w:after="0" w:line="240" w:lineRule="auto"/>
      </w:pPr>
    </w:p>
    <w:p w14:paraId="13CD9FB6" w14:textId="77777777" w:rsidR="009C4043" w:rsidRDefault="009C4043">
      <w:pPr>
        <w:pStyle w:val="40505"/>
        <w:spacing w:before="179" w:after="179"/>
      </w:pPr>
      <w:bookmarkStart w:id="46" w:name="_Toc138513985"/>
      <w:r>
        <w:t xml:space="preserve">This </w:t>
      </w:r>
      <w:r w:rsidR="00AF19F8">
        <w:t>i</w:t>
      </w:r>
      <w:r>
        <w:t>s the Sample Title for Subsubsection</w:t>
      </w:r>
      <w:r>
        <w:rPr>
          <w:rFonts w:hint="eastAsia"/>
        </w:rPr>
        <w:t xml:space="preserve"> Two</w:t>
      </w:r>
      <w:bookmarkEnd w:id="46"/>
    </w:p>
    <w:p w14:paraId="5274BC25" w14:textId="77777777" w:rsidR="009C4043" w:rsidRDefault="009C4043">
      <w:pPr>
        <w:pStyle w:val="affffd"/>
        <w:spacing w:after="0" w:line="240" w:lineRule="auto"/>
      </w:pPr>
    </w:p>
    <w:p w14:paraId="6362BCAB" w14:textId="77777777" w:rsidR="009C4043" w:rsidRDefault="009C4043">
      <w:pPr>
        <w:pStyle w:val="211"/>
        <w:spacing w:before="359" w:after="359"/>
      </w:pPr>
      <w:bookmarkStart w:id="47" w:name="_Toc138513986"/>
      <w:r>
        <w:t xml:space="preserve">This </w:t>
      </w:r>
      <w:r w:rsidR="00AF19F8">
        <w:t>i</w:t>
      </w:r>
      <w:r>
        <w:t>s the Sample Title for Section</w:t>
      </w:r>
      <w:r>
        <w:rPr>
          <w:rFonts w:hint="eastAsia"/>
        </w:rPr>
        <w:t xml:space="preserve"> Two</w:t>
      </w:r>
      <w:bookmarkEnd w:id="47"/>
    </w:p>
    <w:p w14:paraId="5DECD52B" w14:textId="77777777" w:rsidR="009C4043" w:rsidRDefault="009C4043">
      <w:pPr>
        <w:pStyle w:val="affffd"/>
        <w:spacing w:after="0" w:line="240" w:lineRule="auto"/>
      </w:pPr>
    </w:p>
    <w:p w14:paraId="61BAC5C9" w14:textId="77777777" w:rsidR="009C4043" w:rsidRDefault="009C4043">
      <w:pPr>
        <w:pStyle w:val="311"/>
        <w:spacing w:before="359" w:after="359"/>
      </w:pPr>
      <w:bookmarkStart w:id="48" w:name="_Toc138513987"/>
      <w:r>
        <w:t xml:space="preserve">This </w:t>
      </w:r>
      <w:r w:rsidR="00AF19F8">
        <w:t>i</w:t>
      </w:r>
      <w:r>
        <w:t>s the Sample Title for Subsection</w:t>
      </w:r>
      <w:r>
        <w:rPr>
          <w:rFonts w:hint="eastAsia"/>
        </w:rPr>
        <w:t xml:space="preserve"> One</w:t>
      </w:r>
      <w:bookmarkEnd w:id="48"/>
    </w:p>
    <w:p w14:paraId="554290D3" w14:textId="77777777" w:rsidR="009C4043" w:rsidRDefault="009C4043">
      <w:pPr>
        <w:pStyle w:val="affffd"/>
        <w:spacing w:after="0" w:line="240" w:lineRule="auto"/>
      </w:pPr>
    </w:p>
    <w:p w14:paraId="75BAE290" w14:textId="77777777" w:rsidR="009C4043" w:rsidRDefault="009C4043">
      <w:pPr>
        <w:pStyle w:val="40505"/>
        <w:spacing w:before="179" w:after="179"/>
      </w:pPr>
      <w:bookmarkStart w:id="49" w:name="_Toc138513988"/>
      <w:r>
        <w:t xml:space="preserve">This </w:t>
      </w:r>
      <w:r w:rsidR="00AF19F8">
        <w:t>i</w:t>
      </w:r>
      <w:r>
        <w:t>s the Sample Title for Subsubsection</w:t>
      </w:r>
      <w:r>
        <w:rPr>
          <w:rFonts w:hint="eastAsia"/>
        </w:rPr>
        <w:t xml:space="preserve"> One</w:t>
      </w:r>
      <w:bookmarkEnd w:id="49"/>
    </w:p>
    <w:p w14:paraId="1D92AE71" w14:textId="77777777" w:rsidR="009C4043" w:rsidRDefault="009C4043">
      <w:pPr>
        <w:pStyle w:val="affffd"/>
        <w:spacing w:after="0" w:line="240" w:lineRule="auto"/>
      </w:pPr>
    </w:p>
    <w:p w14:paraId="1F3AEFE8" w14:textId="77777777" w:rsidR="009C4043" w:rsidRDefault="009C4043">
      <w:pPr>
        <w:pStyle w:val="40505"/>
        <w:spacing w:before="179" w:after="179"/>
      </w:pPr>
      <w:bookmarkStart w:id="50" w:name="_Toc138513989"/>
      <w:r>
        <w:t>This</w:t>
      </w:r>
      <w:r w:rsidR="00AF19F8">
        <w:t xml:space="preserve"> i</w:t>
      </w:r>
      <w:r>
        <w:t>s the Sample Title for Subsubsection</w:t>
      </w:r>
      <w:r>
        <w:rPr>
          <w:rFonts w:hint="eastAsia"/>
        </w:rPr>
        <w:t xml:space="preserve"> Two</w:t>
      </w:r>
      <w:bookmarkEnd w:id="50"/>
    </w:p>
    <w:p w14:paraId="33125C5E" w14:textId="77777777" w:rsidR="009C4043" w:rsidRDefault="009C4043">
      <w:pPr>
        <w:pStyle w:val="affffd"/>
        <w:spacing w:after="0" w:line="240" w:lineRule="auto"/>
      </w:pPr>
    </w:p>
    <w:p w14:paraId="626E47C1" w14:textId="77777777" w:rsidR="009C4043" w:rsidRDefault="009C4043">
      <w:pPr>
        <w:pStyle w:val="311"/>
        <w:spacing w:before="359" w:after="359"/>
      </w:pPr>
      <w:bookmarkStart w:id="51" w:name="_Toc138513990"/>
      <w:r>
        <w:t xml:space="preserve">This </w:t>
      </w:r>
      <w:r w:rsidR="00AF19F8">
        <w:t>i</w:t>
      </w:r>
      <w:r>
        <w:t>s the Sample Title for Subsection</w:t>
      </w:r>
      <w:r>
        <w:rPr>
          <w:rFonts w:hint="eastAsia"/>
        </w:rPr>
        <w:t xml:space="preserve"> Two</w:t>
      </w:r>
      <w:bookmarkEnd w:id="51"/>
    </w:p>
    <w:p w14:paraId="3BC3AD80" w14:textId="77777777" w:rsidR="009C4043" w:rsidRDefault="009C4043">
      <w:pPr>
        <w:pStyle w:val="affffd"/>
        <w:spacing w:after="0" w:line="240" w:lineRule="auto"/>
      </w:pPr>
    </w:p>
    <w:p w14:paraId="5CE3E10A" w14:textId="77777777" w:rsidR="009C4043" w:rsidRDefault="009C4043">
      <w:pPr>
        <w:pStyle w:val="40505"/>
        <w:spacing w:before="179" w:after="179"/>
      </w:pPr>
      <w:r>
        <w:t xml:space="preserve"> </w:t>
      </w:r>
      <w:bookmarkStart w:id="52" w:name="_Toc138513991"/>
      <w:r>
        <w:t xml:space="preserve">This </w:t>
      </w:r>
      <w:r w:rsidR="00AF19F8">
        <w:t>i</w:t>
      </w:r>
      <w:r>
        <w:t>s the Sample Title for Subsubsection</w:t>
      </w:r>
      <w:r>
        <w:rPr>
          <w:rFonts w:hint="eastAsia"/>
        </w:rPr>
        <w:t xml:space="preserve"> One</w:t>
      </w:r>
      <w:bookmarkEnd w:id="52"/>
    </w:p>
    <w:p w14:paraId="2D3D18CC" w14:textId="77777777" w:rsidR="009C4043" w:rsidRDefault="009C4043">
      <w:pPr>
        <w:pStyle w:val="affffd"/>
        <w:spacing w:after="0" w:line="240" w:lineRule="auto"/>
      </w:pPr>
    </w:p>
    <w:p w14:paraId="1BED0D9F" w14:textId="77777777" w:rsidR="009C4043" w:rsidRDefault="009C4043">
      <w:pPr>
        <w:pStyle w:val="40505"/>
        <w:spacing w:before="179" w:after="179"/>
      </w:pPr>
      <w:bookmarkStart w:id="53" w:name="_Toc138513992"/>
      <w:r>
        <w:t xml:space="preserve">This </w:t>
      </w:r>
      <w:r w:rsidR="00AF19F8">
        <w:t>i</w:t>
      </w:r>
      <w:r>
        <w:t>s the Sample Title for Subsubsection</w:t>
      </w:r>
      <w:r>
        <w:rPr>
          <w:rFonts w:hint="eastAsia"/>
        </w:rPr>
        <w:t xml:space="preserve"> Two</w:t>
      </w:r>
      <w:bookmarkEnd w:id="53"/>
    </w:p>
    <w:p w14:paraId="7030597C" w14:textId="77777777" w:rsidR="009C4043" w:rsidRDefault="009C4043">
      <w:pPr>
        <w:pStyle w:val="affffd"/>
        <w:spacing w:after="0" w:line="240" w:lineRule="auto"/>
      </w:pPr>
    </w:p>
    <w:p w14:paraId="09E5EA41" w14:textId="77777777" w:rsidR="009C4043" w:rsidRDefault="009C4043">
      <w:pPr>
        <w:pStyle w:val="13"/>
        <w:numPr>
          <w:ilvl w:val="0"/>
          <w:numId w:val="7"/>
        </w:numPr>
        <w:tabs>
          <w:tab w:val="left" w:pos="425"/>
        </w:tabs>
        <w:spacing w:before="240" w:afterLines="50" w:after="179" w:line="240" w:lineRule="auto"/>
        <w:jc w:val="both"/>
        <w:rPr>
          <w:sz w:val="28"/>
          <w:szCs w:val="28"/>
        </w:rPr>
      </w:pPr>
      <w:bookmarkStart w:id="54" w:name="_Toc138513993"/>
      <w:r>
        <w:rPr>
          <w:rFonts w:hint="eastAsia"/>
          <w:sz w:val="28"/>
          <w:szCs w:val="28"/>
        </w:rPr>
        <w:lastRenderedPageBreak/>
        <w:t xml:space="preserve">This </w:t>
      </w:r>
      <w:r w:rsidR="00AF19F8">
        <w:rPr>
          <w:sz w:val="28"/>
          <w:szCs w:val="28"/>
        </w:rPr>
        <w:t>i</w:t>
      </w:r>
      <w:r>
        <w:rPr>
          <w:rFonts w:hint="eastAsia"/>
          <w:sz w:val="28"/>
          <w:szCs w:val="28"/>
        </w:rPr>
        <w:t>s a Sample Title</w:t>
      </w:r>
      <w:bookmarkEnd w:id="54"/>
    </w:p>
    <w:p w14:paraId="54586AFF" w14:textId="77777777" w:rsidR="009C4043" w:rsidRDefault="009C4043">
      <w:pPr>
        <w:pStyle w:val="affffd"/>
        <w:spacing w:after="0" w:line="240" w:lineRule="auto"/>
      </w:pPr>
    </w:p>
    <w:p w14:paraId="5F0D98FE" w14:textId="77777777" w:rsidR="009C4043" w:rsidRDefault="009C4043">
      <w:pPr>
        <w:pStyle w:val="211"/>
        <w:numPr>
          <w:ilvl w:val="1"/>
          <w:numId w:val="12"/>
        </w:numPr>
        <w:tabs>
          <w:tab w:val="left" w:pos="851"/>
        </w:tabs>
        <w:spacing w:before="359" w:after="359"/>
      </w:pPr>
      <w:bookmarkStart w:id="55" w:name="_Toc138513994"/>
      <w:r>
        <w:t xml:space="preserve">This </w:t>
      </w:r>
      <w:r w:rsidR="00AF19F8">
        <w:t>i</w:t>
      </w:r>
      <w:r>
        <w:t>s the Sample Title for Section</w:t>
      </w:r>
      <w:r>
        <w:rPr>
          <w:rFonts w:hint="eastAsia"/>
        </w:rPr>
        <w:t xml:space="preserve"> One</w:t>
      </w:r>
      <w:bookmarkEnd w:id="55"/>
    </w:p>
    <w:p w14:paraId="27B338BE" w14:textId="77777777" w:rsidR="009C4043" w:rsidRDefault="009C4043">
      <w:pPr>
        <w:pStyle w:val="affffd"/>
        <w:spacing w:after="0" w:line="240" w:lineRule="auto"/>
      </w:pPr>
    </w:p>
    <w:p w14:paraId="21949D27" w14:textId="77777777" w:rsidR="009C4043" w:rsidRDefault="009C4043">
      <w:pPr>
        <w:pStyle w:val="311"/>
        <w:spacing w:before="359" w:after="359"/>
      </w:pPr>
      <w:bookmarkStart w:id="56" w:name="_Toc138513995"/>
      <w:r>
        <w:t xml:space="preserve">This </w:t>
      </w:r>
      <w:r w:rsidR="00AF19F8">
        <w:t>i</w:t>
      </w:r>
      <w:r>
        <w:t>s the Sample Title for Subsection</w:t>
      </w:r>
      <w:r>
        <w:rPr>
          <w:rFonts w:hint="eastAsia"/>
        </w:rPr>
        <w:t xml:space="preserve"> One</w:t>
      </w:r>
      <w:bookmarkEnd w:id="56"/>
    </w:p>
    <w:p w14:paraId="5D5DA99F" w14:textId="77777777" w:rsidR="009C4043" w:rsidRDefault="009C4043">
      <w:pPr>
        <w:pStyle w:val="affffd"/>
        <w:spacing w:after="0" w:line="240" w:lineRule="auto"/>
      </w:pPr>
    </w:p>
    <w:p w14:paraId="6D412B66" w14:textId="77777777" w:rsidR="009C4043" w:rsidRDefault="009C4043">
      <w:pPr>
        <w:pStyle w:val="40505"/>
        <w:spacing w:before="179" w:after="179"/>
      </w:pPr>
      <w:bookmarkStart w:id="57" w:name="_Toc138513996"/>
      <w:r>
        <w:t xml:space="preserve">This </w:t>
      </w:r>
      <w:r w:rsidR="00AF19F8">
        <w:t>i</w:t>
      </w:r>
      <w:r>
        <w:t>s the Sample Title for Subsubsection</w:t>
      </w:r>
      <w:r>
        <w:rPr>
          <w:rFonts w:hint="eastAsia"/>
        </w:rPr>
        <w:t xml:space="preserve"> One</w:t>
      </w:r>
      <w:bookmarkEnd w:id="57"/>
    </w:p>
    <w:p w14:paraId="782AE4CF" w14:textId="77777777" w:rsidR="009C4043" w:rsidRDefault="009C4043">
      <w:pPr>
        <w:pStyle w:val="affffd"/>
        <w:spacing w:after="0" w:line="240" w:lineRule="auto"/>
      </w:pPr>
    </w:p>
    <w:p w14:paraId="2098C3AD" w14:textId="77777777" w:rsidR="009C4043" w:rsidRDefault="009C4043">
      <w:pPr>
        <w:pStyle w:val="40505"/>
        <w:spacing w:before="179" w:after="179"/>
      </w:pPr>
      <w:bookmarkStart w:id="58" w:name="_Toc138513997"/>
      <w:r>
        <w:t xml:space="preserve">This </w:t>
      </w:r>
      <w:r w:rsidR="00AF19F8">
        <w:t>i</w:t>
      </w:r>
      <w:r>
        <w:t>s the Sample Title for Subsubsection</w:t>
      </w:r>
      <w:r>
        <w:rPr>
          <w:rFonts w:hint="eastAsia"/>
        </w:rPr>
        <w:t xml:space="preserve"> Two</w:t>
      </w:r>
      <w:bookmarkEnd w:id="58"/>
    </w:p>
    <w:p w14:paraId="1F977BAC" w14:textId="77777777" w:rsidR="009C4043" w:rsidRDefault="009C4043">
      <w:pPr>
        <w:pStyle w:val="affffd"/>
        <w:spacing w:after="0" w:line="240" w:lineRule="auto"/>
      </w:pPr>
    </w:p>
    <w:p w14:paraId="11703554" w14:textId="77777777" w:rsidR="009C4043" w:rsidRDefault="009C4043">
      <w:pPr>
        <w:pStyle w:val="311"/>
        <w:spacing w:before="359" w:after="359"/>
      </w:pPr>
      <w:bookmarkStart w:id="59" w:name="_Toc138513998"/>
      <w:r>
        <w:t xml:space="preserve">This </w:t>
      </w:r>
      <w:r w:rsidR="00AF19F8">
        <w:t>i</w:t>
      </w:r>
      <w:r>
        <w:t>s the Sample Title for Subsection</w:t>
      </w:r>
      <w:r>
        <w:rPr>
          <w:rFonts w:hint="eastAsia"/>
        </w:rPr>
        <w:t xml:space="preserve"> Two</w:t>
      </w:r>
      <w:bookmarkEnd w:id="59"/>
    </w:p>
    <w:p w14:paraId="18BA81B4" w14:textId="77777777" w:rsidR="009C4043" w:rsidRDefault="009C4043">
      <w:pPr>
        <w:pStyle w:val="affffd"/>
        <w:spacing w:after="0" w:line="240" w:lineRule="auto"/>
      </w:pPr>
    </w:p>
    <w:p w14:paraId="460E93FB" w14:textId="77777777" w:rsidR="009C4043" w:rsidRDefault="009C4043">
      <w:pPr>
        <w:pStyle w:val="40505"/>
        <w:spacing w:before="179" w:after="179"/>
      </w:pPr>
      <w:r>
        <w:t xml:space="preserve"> </w:t>
      </w:r>
      <w:bookmarkStart w:id="60" w:name="_Toc138513999"/>
      <w:r>
        <w:t xml:space="preserve">This </w:t>
      </w:r>
      <w:r w:rsidR="00AF19F8">
        <w:t>i</w:t>
      </w:r>
      <w:r>
        <w:t>s the Sample Title for Subsubsection</w:t>
      </w:r>
      <w:r>
        <w:rPr>
          <w:rFonts w:hint="eastAsia"/>
        </w:rPr>
        <w:t xml:space="preserve"> One</w:t>
      </w:r>
      <w:bookmarkEnd w:id="60"/>
    </w:p>
    <w:p w14:paraId="384FE9DD" w14:textId="77777777" w:rsidR="009C4043" w:rsidRDefault="009C4043">
      <w:pPr>
        <w:pStyle w:val="affffd"/>
        <w:spacing w:after="0" w:line="240" w:lineRule="auto"/>
      </w:pPr>
    </w:p>
    <w:p w14:paraId="6CCB896A" w14:textId="77777777" w:rsidR="009C4043" w:rsidRDefault="009C4043">
      <w:pPr>
        <w:pStyle w:val="40505"/>
        <w:spacing w:before="179" w:after="179"/>
      </w:pPr>
      <w:bookmarkStart w:id="61" w:name="_Toc138514000"/>
      <w:r>
        <w:t xml:space="preserve">This </w:t>
      </w:r>
      <w:r w:rsidR="00AF19F8">
        <w:t>i</w:t>
      </w:r>
      <w:r>
        <w:t>s the Sample Title for Subsubsection</w:t>
      </w:r>
      <w:r>
        <w:rPr>
          <w:rFonts w:hint="eastAsia"/>
        </w:rPr>
        <w:t xml:space="preserve"> Two</w:t>
      </w:r>
      <w:bookmarkEnd w:id="61"/>
    </w:p>
    <w:p w14:paraId="5763A84F" w14:textId="77777777" w:rsidR="009C4043" w:rsidRDefault="009C4043">
      <w:pPr>
        <w:pStyle w:val="affffd"/>
        <w:spacing w:after="0" w:line="240" w:lineRule="auto"/>
      </w:pPr>
    </w:p>
    <w:p w14:paraId="253CC1D5" w14:textId="77777777" w:rsidR="009C4043" w:rsidRDefault="009C4043">
      <w:pPr>
        <w:pStyle w:val="211"/>
        <w:spacing w:before="359" w:after="359"/>
      </w:pPr>
      <w:bookmarkStart w:id="62" w:name="_Toc138514001"/>
      <w:r>
        <w:t xml:space="preserve">This </w:t>
      </w:r>
      <w:r w:rsidR="00AF19F8">
        <w:t>i</w:t>
      </w:r>
      <w:r>
        <w:t>s the Sample Title for Section</w:t>
      </w:r>
      <w:r>
        <w:rPr>
          <w:rFonts w:hint="eastAsia"/>
        </w:rPr>
        <w:t xml:space="preserve"> Two</w:t>
      </w:r>
      <w:bookmarkEnd w:id="62"/>
    </w:p>
    <w:p w14:paraId="26E4C7C5" w14:textId="77777777" w:rsidR="009C4043" w:rsidRDefault="009C4043">
      <w:pPr>
        <w:pStyle w:val="affffd"/>
        <w:spacing w:after="0" w:line="240" w:lineRule="auto"/>
      </w:pPr>
    </w:p>
    <w:p w14:paraId="31D09DAB" w14:textId="77777777" w:rsidR="009C4043" w:rsidRDefault="009C4043">
      <w:pPr>
        <w:pStyle w:val="311"/>
        <w:spacing w:before="359" w:after="359"/>
      </w:pPr>
      <w:bookmarkStart w:id="63" w:name="_Toc138514002"/>
      <w:r>
        <w:lastRenderedPageBreak/>
        <w:t xml:space="preserve">This </w:t>
      </w:r>
      <w:r w:rsidR="00AF19F8">
        <w:t>i</w:t>
      </w:r>
      <w:r>
        <w:t>s the Sample Title for Subsection</w:t>
      </w:r>
      <w:r>
        <w:rPr>
          <w:rFonts w:hint="eastAsia"/>
        </w:rPr>
        <w:t xml:space="preserve"> One</w:t>
      </w:r>
      <w:bookmarkEnd w:id="63"/>
    </w:p>
    <w:p w14:paraId="2B3D7F71" w14:textId="77777777" w:rsidR="009C4043" w:rsidRDefault="009C4043">
      <w:pPr>
        <w:pStyle w:val="affffd"/>
        <w:spacing w:after="0" w:line="240" w:lineRule="auto"/>
      </w:pPr>
    </w:p>
    <w:p w14:paraId="714ECF1D" w14:textId="77777777" w:rsidR="009C4043" w:rsidRDefault="009C4043">
      <w:pPr>
        <w:pStyle w:val="40505"/>
        <w:spacing w:before="179" w:after="179"/>
      </w:pPr>
      <w:bookmarkStart w:id="64" w:name="_Toc138514003"/>
      <w:r>
        <w:t xml:space="preserve">This </w:t>
      </w:r>
      <w:r w:rsidR="00AF19F8">
        <w:t>i</w:t>
      </w:r>
      <w:r>
        <w:t>s the Sample Title for Subsubsection</w:t>
      </w:r>
      <w:r>
        <w:rPr>
          <w:rFonts w:hint="eastAsia"/>
        </w:rPr>
        <w:t xml:space="preserve"> One</w:t>
      </w:r>
      <w:bookmarkEnd w:id="64"/>
    </w:p>
    <w:p w14:paraId="776C8D28" w14:textId="77777777" w:rsidR="009C4043" w:rsidRDefault="009C4043">
      <w:pPr>
        <w:pStyle w:val="affffd"/>
        <w:spacing w:after="0" w:line="240" w:lineRule="auto"/>
      </w:pPr>
    </w:p>
    <w:p w14:paraId="1A704107" w14:textId="77777777" w:rsidR="009C4043" w:rsidRDefault="009C4043">
      <w:pPr>
        <w:pStyle w:val="40505"/>
        <w:spacing w:before="179" w:after="179"/>
      </w:pPr>
      <w:bookmarkStart w:id="65" w:name="_Toc138514004"/>
      <w:r>
        <w:t xml:space="preserve">This </w:t>
      </w:r>
      <w:r w:rsidR="00AF19F8">
        <w:t>i</w:t>
      </w:r>
      <w:r>
        <w:t>s the Sample Title for Subsubsection</w:t>
      </w:r>
      <w:r>
        <w:rPr>
          <w:rFonts w:hint="eastAsia"/>
        </w:rPr>
        <w:t xml:space="preserve"> Two</w:t>
      </w:r>
      <w:bookmarkEnd w:id="65"/>
    </w:p>
    <w:p w14:paraId="5F7B6901" w14:textId="77777777" w:rsidR="009C4043" w:rsidRDefault="009C4043">
      <w:pPr>
        <w:pStyle w:val="affffd"/>
        <w:spacing w:after="0" w:line="240" w:lineRule="auto"/>
      </w:pPr>
    </w:p>
    <w:p w14:paraId="1C7845CC" w14:textId="77777777" w:rsidR="009C4043" w:rsidRDefault="009C4043">
      <w:pPr>
        <w:pStyle w:val="311"/>
        <w:spacing w:before="359" w:after="359"/>
      </w:pPr>
      <w:bookmarkStart w:id="66" w:name="_Toc138514005"/>
      <w:r>
        <w:t xml:space="preserve">This </w:t>
      </w:r>
      <w:r w:rsidR="00AF19F8">
        <w:t>i</w:t>
      </w:r>
      <w:r>
        <w:t>s the Sample Title for Subsection</w:t>
      </w:r>
      <w:r>
        <w:rPr>
          <w:rFonts w:hint="eastAsia"/>
        </w:rPr>
        <w:t xml:space="preserve"> Two</w:t>
      </w:r>
      <w:bookmarkEnd w:id="66"/>
    </w:p>
    <w:p w14:paraId="4D1A754E" w14:textId="77777777" w:rsidR="009C4043" w:rsidRDefault="009C4043">
      <w:pPr>
        <w:pStyle w:val="affffd"/>
        <w:spacing w:after="0" w:line="240" w:lineRule="auto"/>
      </w:pPr>
    </w:p>
    <w:p w14:paraId="0B131525" w14:textId="77777777" w:rsidR="009C4043" w:rsidRDefault="009C4043">
      <w:pPr>
        <w:pStyle w:val="40505"/>
        <w:spacing w:before="179" w:after="179"/>
      </w:pPr>
      <w:r>
        <w:t xml:space="preserve"> </w:t>
      </w:r>
      <w:bookmarkStart w:id="67" w:name="_Toc138514006"/>
      <w:r>
        <w:t xml:space="preserve">This </w:t>
      </w:r>
      <w:r w:rsidR="00AF19F8">
        <w:t>i</w:t>
      </w:r>
      <w:r>
        <w:t>s the Sample Title for Subsubsection</w:t>
      </w:r>
      <w:r>
        <w:rPr>
          <w:rFonts w:hint="eastAsia"/>
        </w:rPr>
        <w:t xml:space="preserve"> One</w:t>
      </w:r>
      <w:bookmarkEnd w:id="67"/>
    </w:p>
    <w:p w14:paraId="761EDDD1" w14:textId="77777777" w:rsidR="009C4043" w:rsidRDefault="009C4043">
      <w:pPr>
        <w:pStyle w:val="affffd"/>
        <w:spacing w:after="0" w:line="240" w:lineRule="auto"/>
      </w:pPr>
    </w:p>
    <w:p w14:paraId="19308FAB" w14:textId="77777777" w:rsidR="009C4043" w:rsidRDefault="009C4043">
      <w:pPr>
        <w:pStyle w:val="40505"/>
        <w:spacing w:before="179" w:after="179"/>
      </w:pPr>
      <w:bookmarkStart w:id="68" w:name="_Toc138514007"/>
      <w:r>
        <w:t xml:space="preserve">This </w:t>
      </w:r>
      <w:r w:rsidR="00AF19F8">
        <w:t>i</w:t>
      </w:r>
      <w:r>
        <w:t>s the Sample Title for Subsubsection</w:t>
      </w:r>
      <w:r>
        <w:rPr>
          <w:rFonts w:hint="eastAsia"/>
        </w:rPr>
        <w:t xml:space="preserve"> Two</w:t>
      </w:r>
      <w:bookmarkEnd w:id="68"/>
    </w:p>
    <w:p w14:paraId="77044698" w14:textId="77777777" w:rsidR="009C4043" w:rsidRDefault="009C4043">
      <w:pPr>
        <w:pStyle w:val="affffd"/>
        <w:spacing w:after="0" w:line="240" w:lineRule="auto"/>
      </w:pPr>
    </w:p>
    <w:p w14:paraId="7A152D40" w14:textId="77777777" w:rsidR="009C4043" w:rsidRDefault="009C4043">
      <w:pPr>
        <w:pStyle w:val="13"/>
        <w:numPr>
          <w:ilvl w:val="0"/>
          <w:numId w:val="7"/>
        </w:numPr>
        <w:tabs>
          <w:tab w:val="left" w:pos="425"/>
        </w:tabs>
        <w:spacing w:before="240" w:afterLines="50" w:after="179" w:line="240" w:lineRule="auto"/>
        <w:jc w:val="both"/>
        <w:rPr>
          <w:sz w:val="28"/>
          <w:szCs w:val="28"/>
        </w:rPr>
      </w:pPr>
      <w:bookmarkStart w:id="69" w:name="_Toc138514008"/>
      <w:r>
        <w:rPr>
          <w:rFonts w:hint="eastAsia"/>
          <w:sz w:val="28"/>
          <w:szCs w:val="28"/>
        </w:rPr>
        <w:t>Conclusion</w:t>
      </w:r>
      <w:bookmarkEnd w:id="69"/>
    </w:p>
    <w:p w14:paraId="1975F028" w14:textId="77777777" w:rsidR="009C4043" w:rsidRDefault="009C4043">
      <w:pPr>
        <w:pStyle w:val="affffd"/>
        <w:spacing w:after="0" w:line="240" w:lineRule="auto"/>
      </w:pPr>
    </w:p>
    <w:p w14:paraId="5C8AE467" w14:textId="77777777" w:rsidR="009C4043" w:rsidRDefault="009C4043">
      <w:pPr>
        <w:pStyle w:val="211"/>
        <w:numPr>
          <w:ilvl w:val="1"/>
          <w:numId w:val="13"/>
        </w:numPr>
        <w:tabs>
          <w:tab w:val="left" w:pos="851"/>
        </w:tabs>
        <w:spacing w:before="359" w:after="359"/>
      </w:pPr>
      <w:bookmarkStart w:id="70" w:name="_Toc138514009"/>
      <w:r>
        <w:t xml:space="preserve">This </w:t>
      </w:r>
      <w:r w:rsidR="00AF19F8">
        <w:t>i</w:t>
      </w:r>
      <w:r>
        <w:t>s the Sample Title for Section</w:t>
      </w:r>
      <w:r>
        <w:rPr>
          <w:rFonts w:hint="eastAsia"/>
        </w:rPr>
        <w:t xml:space="preserve"> One</w:t>
      </w:r>
      <w:bookmarkEnd w:id="70"/>
    </w:p>
    <w:p w14:paraId="57693442" w14:textId="77777777" w:rsidR="009C4043" w:rsidRDefault="009C4043">
      <w:pPr>
        <w:pStyle w:val="affffd"/>
        <w:spacing w:after="0" w:line="240" w:lineRule="auto"/>
      </w:pPr>
    </w:p>
    <w:p w14:paraId="7A06B6F1" w14:textId="77777777" w:rsidR="009C4043" w:rsidRDefault="009C4043">
      <w:pPr>
        <w:pStyle w:val="311"/>
        <w:spacing w:before="359" w:after="359"/>
      </w:pPr>
      <w:bookmarkStart w:id="71" w:name="_Toc138514010"/>
      <w:r>
        <w:t xml:space="preserve">This </w:t>
      </w:r>
      <w:r w:rsidR="00AF19F8">
        <w:t>i</w:t>
      </w:r>
      <w:r>
        <w:t>s the Sample Title for Subsection</w:t>
      </w:r>
      <w:r>
        <w:rPr>
          <w:rFonts w:hint="eastAsia"/>
        </w:rPr>
        <w:t xml:space="preserve"> One</w:t>
      </w:r>
      <w:bookmarkEnd w:id="71"/>
    </w:p>
    <w:p w14:paraId="6EA53C20" w14:textId="77777777" w:rsidR="009C4043" w:rsidRDefault="009C4043">
      <w:pPr>
        <w:pStyle w:val="affffd"/>
        <w:spacing w:after="0" w:line="240" w:lineRule="auto"/>
      </w:pPr>
    </w:p>
    <w:p w14:paraId="54008C23" w14:textId="77777777" w:rsidR="009C4043" w:rsidRDefault="009C4043">
      <w:pPr>
        <w:pStyle w:val="40505"/>
        <w:spacing w:before="179" w:after="179"/>
      </w:pPr>
      <w:bookmarkStart w:id="72" w:name="_Toc138514011"/>
      <w:r>
        <w:t xml:space="preserve">This </w:t>
      </w:r>
      <w:r w:rsidR="00AF19F8">
        <w:t>i</w:t>
      </w:r>
      <w:r>
        <w:t>s the Sample Title for Subsubsection</w:t>
      </w:r>
      <w:r>
        <w:rPr>
          <w:rFonts w:hint="eastAsia"/>
        </w:rPr>
        <w:t xml:space="preserve"> One</w:t>
      </w:r>
      <w:bookmarkEnd w:id="72"/>
    </w:p>
    <w:p w14:paraId="340D05F0" w14:textId="77777777" w:rsidR="009C4043" w:rsidRDefault="009C4043">
      <w:pPr>
        <w:pStyle w:val="affffd"/>
        <w:spacing w:after="0" w:line="240" w:lineRule="auto"/>
      </w:pPr>
    </w:p>
    <w:p w14:paraId="72A99F40" w14:textId="77777777" w:rsidR="009C4043" w:rsidRDefault="009C4043">
      <w:pPr>
        <w:pStyle w:val="40505"/>
        <w:spacing w:before="179" w:after="179"/>
      </w:pPr>
      <w:bookmarkStart w:id="73" w:name="_Toc138514012"/>
      <w:r>
        <w:lastRenderedPageBreak/>
        <w:t xml:space="preserve">This </w:t>
      </w:r>
      <w:r w:rsidR="00AF19F8">
        <w:t>i</w:t>
      </w:r>
      <w:r>
        <w:t>s the Sample Title for Subsubsection</w:t>
      </w:r>
      <w:r>
        <w:rPr>
          <w:rFonts w:hint="eastAsia"/>
        </w:rPr>
        <w:t xml:space="preserve"> Two</w:t>
      </w:r>
      <w:bookmarkEnd w:id="73"/>
    </w:p>
    <w:p w14:paraId="704F5CFF" w14:textId="77777777" w:rsidR="009C4043" w:rsidRDefault="009C4043">
      <w:pPr>
        <w:pStyle w:val="affffd"/>
        <w:spacing w:after="0" w:line="240" w:lineRule="auto"/>
      </w:pPr>
    </w:p>
    <w:p w14:paraId="2FAFA17E" w14:textId="77777777" w:rsidR="009C4043" w:rsidRDefault="009C4043">
      <w:pPr>
        <w:pStyle w:val="311"/>
        <w:spacing w:before="359" w:after="359"/>
      </w:pPr>
      <w:bookmarkStart w:id="74" w:name="_Toc138514013"/>
      <w:r>
        <w:t xml:space="preserve">This </w:t>
      </w:r>
      <w:r w:rsidR="00AF19F8">
        <w:t>i</w:t>
      </w:r>
      <w:r>
        <w:t>s the Sample Title for Subsection</w:t>
      </w:r>
      <w:r>
        <w:rPr>
          <w:rFonts w:hint="eastAsia"/>
        </w:rPr>
        <w:t xml:space="preserve"> Two</w:t>
      </w:r>
      <w:bookmarkEnd w:id="74"/>
    </w:p>
    <w:p w14:paraId="7FD3262D" w14:textId="77777777" w:rsidR="009C4043" w:rsidRDefault="009C4043">
      <w:pPr>
        <w:pStyle w:val="affffd"/>
        <w:spacing w:after="0" w:line="240" w:lineRule="auto"/>
      </w:pPr>
    </w:p>
    <w:p w14:paraId="626C9085" w14:textId="77777777" w:rsidR="009C4043" w:rsidRDefault="009C4043">
      <w:pPr>
        <w:pStyle w:val="40505"/>
        <w:spacing w:before="179" w:after="179"/>
      </w:pPr>
      <w:r>
        <w:t xml:space="preserve"> </w:t>
      </w:r>
      <w:bookmarkStart w:id="75" w:name="_Toc138514014"/>
      <w:r>
        <w:t xml:space="preserve">This </w:t>
      </w:r>
      <w:r w:rsidR="00AF19F8">
        <w:t>i</w:t>
      </w:r>
      <w:r>
        <w:t>s the Sample Title for Subsubsection</w:t>
      </w:r>
      <w:r>
        <w:rPr>
          <w:rFonts w:hint="eastAsia"/>
        </w:rPr>
        <w:t xml:space="preserve"> One</w:t>
      </w:r>
      <w:bookmarkEnd w:id="75"/>
    </w:p>
    <w:p w14:paraId="79F12809" w14:textId="77777777" w:rsidR="009C4043" w:rsidRDefault="009C4043">
      <w:pPr>
        <w:pStyle w:val="affffd"/>
        <w:spacing w:after="0" w:line="240" w:lineRule="auto"/>
      </w:pPr>
    </w:p>
    <w:p w14:paraId="3399ECC9" w14:textId="77777777" w:rsidR="009C4043" w:rsidRDefault="009C4043">
      <w:pPr>
        <w:pStyle w:val="40505"/>
        <w:spacing w:before="179" w:after="179"/>
      </w:pPr>
      <w:bookmarkStart w:id="76" w:name="_Toc138514015"/>
      <w:r>
        <w:t xml:space="preserve">This </w:t>
      </w:r>
      <w:r w:rsidR="00AF19F8">
        <w:t>i</w:t>
      </w:r>
      <w:r>
        <w:t>s the Sample Title for Subsubsection</w:t>
      </w:r>
      <w:r>
        <w:rPr>
          <w:rFonts w:hint="eastAsia"/>
        </w:rPr>
        <w:t xml:space="preserve"> Two</w:t>
      </w:r>
      <w:bookmarkEnd w:id="76"/>
    </w:p>
    <w:p w14:paraId="331DBD40" w14:textId="77777777" w:rsidR="009C4043" w:rsidRDefault="009C4043">
      <w:pPr>
        <w:pStyle w:val="affffd"/>
        <w:spacing w:after="0" w:line="240" w:lineRule="auto"/>
      </w:pPr>
    </w:p>
    <w:p w14:paraId="16F21F1D" w14:textId="77777777" w:rsidR="009C4043" w:rsidRDefault="009C4043">
      <w:pPr>
        <w:pStyle w:val="211"/>
        <w:spacing w:before="359" w:after="359"/>
      </w:pPr>
      <w:bookmarkStart w:id="77" w:name="_Toc138514016"/>
      <w:r>
        <w:t xml:space="preserve">This </w:t>
      </w:r>
      <w:r w:rsidR="00AF19F8">
        <w:t>i</w:t>
      </w:r>
      <w:r>
        <w:t>s the Sample Title for Section</w:t>
      </w:r>
      <w:r>
        <w:rPr>
          <w:rFonts w:hint="eastAsia"/>
        </w:rPr>
        <w:t xml:space="preserve"> Two</w:t>
      </w:r>
      <w:bookmarkEnd w:id="77"/>
    </w:p>
    <w:p w14:paraId="61A04D5C" w14:textId="77777777" w:rsidR="009C4043" w:rsidRDefault="009C4043">
      <w:pPr>
        <w:pStyle w:val="affffd"/>
        <w:spacing w:after="0" w:line="240" w:lineRule="auto"/>
      </w:pPr>
    </w:p>
    <w:p w14:paraId="5DC4BA9B" w14:textId="77777777" w:rsidR="009C4043" w:rsidRDefault="009C4043">
      <w:pPr>
        <w:pStyle w:val="311"/>
        <w:spacing w:before="359" w:after="359"/>
      </w:pPr>
      <w:bookmarkStart w:id="78" w:name="_Toc138514017"/>
      <w:r>
        <w:t xml:space="preserve">This </w:t>
      </w:r>
      <w:r w:rsidR="00AF19F8">
        <w:t>i</w:t>
      </w:r>
      <w:r>
        <w:t>s the Sample Title for Subsection</w:t>
      </w:r>
      <w:r>
        <w:rPr>
          <w:rFonts w:hint="eastAsia"/>
        </w:rPr>
        <w:t xml:space="preserve"> One</w:t>
      </w:r>
      <w:bookmarkEnd w:id="78"/>
    </w:p>
    <w:p w14:paraId="5F37B3A2" w14:textId="77777777" w:rsidR="009C4043" w:rsidRDefault="009C4043">
      <w:pPr>
        <w:pStyle w:val="affffd"/>
        <w:spacing w:after="0" w:line="240" w:lineRule="auto"/>
      </w:pPr>
    </w:p>
    <w:p w14:paraId="76F33A32" w14:textId="77777777" w:rsidR="009C4043" w:rsidRDefault="009C4043">
      <w:pPr>
        <w:pStyle w:val="40505"/>
        <w:spacing w:before="179" w:after="179"/>
      </w:pPr>
      <w:bookmarkStart w:id="79" w:name="_Toc138514018"/>
      <w:r>
        <w:t xml:space="preserve">This </w:t>
      </w:r>
      <w:r w:rsidR="00AF19F8">
        <w:t>i</w:t>
      </w:r>
      <w:r>
        <w:t>s the Sample Title for Subsubsection</w:t>
      </w:r>
      <w:r>
        <w:rPr>
          <w:rFonts w:hint="eastAsia"/>
        </w:rPr>
        <w:t xml:space="preserve"> One</w:t>
      </w:r>
      <w:bookmarkEnd w:id="79"/>
    </w:p>
    <w:p w14:paraId="6C0C8307" w14:textId="77777777" w:rsidR="009C4043" w:rsidRDefault="009C4043">
      <w:pPr>
        <w:pStyle w:val="affffd"/>
        <w:spacing w:after="0" w:line="240" w:lineRule="auto"/>
      </w:pPr>
    </w:p>
    <w:p w14:paraId="370B8EEB" w14:textId="77777777" w:rsidR="009C4043" w:rsidRDefault="009C4043">
      <w:pPr>
        <w:pStyle w:val="40505"/>
        <w:spacing w:before="179" w:after="179"/>
      </w:pPr>
      <w:bookmarkStart w:id="80" w:name="_Toc138514019"/>
      <w:r>
        <w:t xml:space="preserve">This </w:t>
      </w:r>
      <w:r w:rsidR="00AF19F8">
        <w:t>i</w:t>
      </w:r>
      <w:r>
        <w:t>s the Sample Title for Subsubsection</w:t>
      </w:r>
      <w:r>
        <w:rPr>
          <w:rFonts w:hint="eastAsia"/>
        </w:rPr>
        <w:t xml:space="preserve"> Two</w:t>
      </w:r>
      <w:bookmarkEnd w:id="80"/>
    </w:p>
    <w:p w14:paraId="51768C16" w14:textId="77777777" w:rsidR="009C4043" w:rsidRDefault="009C4043">
      <w:pPr>
        <w:pStyle w:val="affffd"/>
        <w:spacing w:after="0" w:line="240" w:lineRule="auto"/>
      </w:pPr>
    </w:p>
    <w:p w14:paraId="4BE9031B" w14:textId="77777777" w:rsidR="009C4043" w:rsidRDefault="009C4043">
      <w:pPr>
        <w:pStyle w:val="311"/>
        <w:spacing w:before="359" w:after="359"/>
      </w:pPr>
      <w:bookmarkStart w:id="81" w:name="_Toc138514020"/>
      <w:r>
        <w:t xml:space="preserve">This </w:t>
      </w:r>
      <w:r w:rsidR="00AF19F8">
        <w:t>i</w:t>
      </w:r>
      <w:r>
        <w:t>s the Sample Title for Subsection</w:t>
      </w:r>
      <w:r>
        <w:rPr>
          <w:rFonts w:hint="eastAsia"/>
        </w:rPr>
        <w:t xml:space="preserve"> Two</w:t>
      </w:r>
      <w:bookmarkEnd w:id="81"/>
    </w:p>
    <w:p w14:paraId="4528F7DA" w14:textId="77777777" w:rsidR="009C4043" w:rsidRDefault="009C4043">
      <w:pPr>
        <w:pStyle w:val="affffd"/>
        <w:spacing w:after="0" w:line="240" w:lineRule="auto"/>
      </w:pPr>
    </w:p>
    <w:p w14:paraId="4FB94641" w14:textId="77777777" w:rsidR="009C4043" w:rsidRDefault="009C4043">
      <w:pPr>
        <w:pStyle w:val="40505"/>
        <w:spacing w:before="179" w:after="179"/>
      </w:pPr>
      <w:r>
        <w:lastRenderedPageBreak/>
        <w:t xml:space="preserve"> </w:t>
      </w:r>
      <w:bookmarkStart w:id="82" w:name="_Toc138514021"/>
      <w:r>
        <w:t xml:space="preserve">This </w:t>
      </w:r>
      <w:r w:rsidR="00AF19F8">
        <w:t>i</w:t>
      </w:r>
      <w:r>
        <w:t>s the Sample Title for Subsubsection</w:t>
      </w:r>
      <w:r>
        <w:rPr>
          <w:rFonts w:hint="eastAsia"/>
        </w:rPr>
        <w:t xml:space="preserve"> One</w:t>
      </w:r>
      <w:bookmarkEnd w:id="82"/>
    </w:p>
    <w:p w14:paraId="11C90036" w14:textId="77777777" w:rsidR="009C4043" w:rsidRDefault="009C4043">
      <w:pPr>
        <w:pStyle w:val="affffd"/>
        <w:spacing w:after="0" w:line="240" w:lineRule="auto"/>
      </w:pPr>
    </w:p>
    <w:p w14:paraId="6719CDDD" w14:textId="77777777" w:rsidR="009C4043" w:rsidRDefault="009C4043">
      <w:pPr>
        <w:pStyle w:val="40505"/>
        <w:spacing w:before="179" w:after="179"/>
      </w:pPr>
      <w:bookmarkStart w:id="83" w:name="_Toc138514022"/>
      <w:r>
        <w:t xml:space="preserve">This </w:t>
      </w:r>
      <w:r w:rsidR="00AF19F8">
        <w:t>i</w:t>
      </w:r>
      <w:r>
        <w:t>s the Sample Title for Subsubsection</w:t>
      </w:r>
      <w:r>
        <w:rPr>
          <w:rFonts w:hint="eastAsia"/>
        </w:rPr>
        <w:t xml:space="preserve"> Two</w:t>
      </w:r>
      <w:bookmarkEnd w:id="83"/>
    </w:p>
    <w:p w14:paraId="63FB849B" w14:textId="77777777" w:rsidR="009C4043" w:rsidRDefault="009C4043">
      <w:pPr>
        <w:pStyle w:val="affffd"/>
        <w:spacing w:after="0" w:line="240" w:lineRule="auto"/>
      </w:pPr>
    </w:p>
    <w:p w14:paraId="431B08AC" w14:textId="77777777" w:rsidR="009C4043" w:rsidRDefault="009C4043">
      <w:pPr>
        <w:pStyle w:val="14"/>
        <w:spacing w:afterLines="100" w:after="359"/>
        <w:rPr>
          <w:sz w:val="32"/>
          <w:szCs w:val="32"/>
        </w:rPr>
      </w:pPr>
      <w:r>
        <w:br w:type="page"/>
      </w:r>
      <w:bookmarkStart w:id="84" w:name="_Toc138514023"/>
      <w:r>
        <w:rPr>
          <w:rFonts w:hint="eastAsia"/>
          <w:sz w:val="32"/>
          <w:szCs w:val="32"/>
        </w:rPr>
        <w:lastRenderedPageBreak/>
        <w:t>References</w:t>
      </w:r>
      <w:bookmarkEnd w:id="84"/>
    </w:p>
    <w:p w14:paraId="7F288A91" w14:textId="77777777" w:rsidR="009C4043" w:rsidRDefault="009C4043">
      <w:pPr>
        <w:pStyle w:val="af3"/>
        <w:rPr>
          <w:rFonts w:ascii="Times New Roman" w:hAnsi="Times New Roman"/>
          <w:szCs w:val="24"/>
        </w:rPr>
      </w:pPr>
      <w:r>
        <w:rPr>
          <w:rFonts w:ascii="Times New Roman" w:hAnsi="Times New Roman"/>
          <w:szCs w:val="24"/>
        </w:rPr>
        <w:t xml:space="preserve">Berndt, T. J. (2002). Friendship quality and social development. </w:t>
      </w:r>
      <w:r>
        <w:rPr>
          <w:rStyle w:val="afff0"/>
          <w:rFonts w:ascii="Times New Roman" w:hAnsi="Times New Roman"/>
          <w:szCs w:val="24"/>
        </w:rPr>
        <w:t>Current Directions in Psychological Science, 11</w:t>
      </w:r>
      <w:r>
        <w:rPr>
          <w:rFonts w:ascii="Times New Roman" w:hAnsi="Times New Roman"/>
          <w:szCs w:val="24"/>
        </w:rPr>
        <w:t>, 7-10.</w:t>
      </w:r>
    </w:p>
    <w:p w14:paraId="5158E5F2" w14:textId="77777777" w:rsidR="009C4043" w:rsidRDefault="007876E0">
      <w:pPr>
        <w:pStyle w:val="af3"/>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65920" behindDoc="0" locked="0" layoutInCell="1" allowOverlap="1" wp14:anchorId="7B2B87C8" wp14:editId="5004FD0A">
                <wp:simplePos x="0" y="0"/>
                <wp:positionH relativeFrom="column">
                  <wp:posOffset>2931795</wp:posOffset>
                </wp:positionH>
                <wp:positionV relativeFrom="paragraph">
                  <wp:posOffset>34290</wp:posOffset>
                </wp:positionV>
                <wp:extent cx="3122930" cy="1835785"/>
                <wp:effectExtent l="353695" t="450215" r="9525" b="9525"/>
                <wp:wrapNone/>
                <wp:docPr id="11" name="自选图形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2930" cy="1835785"/>
                        </a:xfrm>
                        <a:prstGeom prst="wedgeRoundRectCallout">
                          <a:avLst>
                            <a:gd name="adj1" fmla="val -59759"/>
                            <a:gd name="adj2" fmla="val -73190"/>
                            <a:gd name="adj3" fmla="val 16667"/>
                          </a:avLst>
                        </a:prstGeom>
                        <a:solidFill>
                          <a:srgbClr val="FFFFFF"/>
                        </a:solidFill>
                        <a:ln w="9525">
                          <a:solidFill>
                            <a:srgbClr val="000000"/>
                          </a:solidFill>
                          <a:miter lim="800000"/>
                          <a:headEnd/>
                          <a:tailEnd/>
                        </a:ln>
                      </wps:spPr>
                      <wps:txbx>
                        <w:txbxContent>
                          <w:p w14:paraId="14D94E2E" w14:textId="77777777" w:rsidR="009C4043" w:rsidRDefault="009C4043">
                            <w:pPr>
                              <w:rPr>
                                <w:rFonts w:ascii="Times New Roman" w:eastAsia="黑体" w:hAnsi="Times New Roman"/>
                                <w:color w:val="FF0000"/>
                                <w:szCs w:val="24"/>
                              </w:rPr>
                            </w:pPr>
                            <w:r>
                              <w:rPr>
                                <w:rFonts w:ascii="Times New Roman" w:eastAsia="黑体" w:hAnsi="Times New Roman" w:hint="eastAsia"/>
                                <w:color w:val="FF0000"/>
                                <w:szCs w:val="24"/>
                              </w:rPr>
                              <w:t>1</w:t>
                            </w:r>
                            <w:r>
                              <w:rPr>
                                <w:rFonts w:ascii="Times New Roman" w:eastAsia="黑体" w:hAnsi="Times New Roman"/>
                                <w:color w:val="FF0000"/>
                                <w:szCs w:val="24"/>
                              </w:rPr>
                              <w:t xml:space="preserve">. </w:t>
                            </w:r>
                            <w:r>
                              <w:rPr>
                                <w:rFonts w:ascii="Times New Roman" w:eastAsia="黑体" w:hAnsi="Times New Roman" w:hint="eastAsia"/>
                                <w:color w:val="FF0000"/>
                                <w:szCs w:val="24"/>
                              </w:rPr>
                              <w:t>请注意</w:t>
                            </w:r>
                            <w:r>
                              <w:rPr>
                                <w:rFonts w:ascii="Times New Roman" w:eastAsia="黑体" w:hAnsi="Times New Roman" w:hint="eastAsia"/>
                                <w:color w:val="FF0000"/>
                                <w:szCs w:val="24"/>
                              </w:rPr>
                              <w:t>APA</w:t>
                            </w:r>
                            <w:r>
                              <w:rPr>
                                <w:rFonts w:ascii="Times New Roman" w:eastAsia="黑体" w:hAnsi="Times New Roman" w:hint="eastAsia"/>
                                <w:color w:val="FF0000"/>
                                <w:szCs w:val="24"/>
                              </w:rPr>
                              <w:t>格式参考文献列表格式；</w:t>
                            </w:r>
                          </w:p>
                          <w:p w14:paraId="6F98FAB2" w14:textId="77777777" w:rsidR="00D5538B" w:rsidRDefault="009C4043">
                            <w:pPr>
                              <w:rPr>
                                <w:rFonts w:ascii="Times New Roman" w:eastAsia="黑体" w:hAnsi="Times New Roman"/>
                                <w:color w:val="FF0000"/>
                                <w:szCs w:val="24"/>
                              </w:rPr>
                            </w:pPr>
                            <w:r>
                              <w:rPr>
                                <w:rFonts w:ascii="Times New Roman" w:eastAsia="黑体" w:hAnsi="Times New Roman" w:hint="eastAsia"/>
                                <w:color w:val="FF0000"/>
                                <w:szCs w:val="24"/>
                              </w:rPr>
                              <w:t>2</w:t>
                            </w:r>
                            <w:r>
                              <w:rPr>
                                <w:rFonts w:ascii="Times New Roman" w:eastAsia="黑体" w:hAnsi="Times New Roman"/>
                                <w:color w:val="FF0000"/>
                                <w:szCs w:val="24"/>
                              </w:rPr>
                              <w:t xml:space="preserve">. </w:t>
                            </w:r>
                            <w:r>
                              <w:rPr>
                                <w:rFonts w:ascii="Times New Roman" w:eastAsia="黑体" w:hAnsi="Times New Roman" w:hint="eastAsia"/>
                                <w:color w:val="FF0000"/>
                                <w:szCs w:val="24"/>
                              </w:rPr>
                              <w:t>请注意半角、全角的区别：半角为英文格式下的标点格式，全角属于中文格式。</w:t>
                            </w:r>
                          </w:p>
                          <w:p w14:paraId="5AD68383" w14:textId="77777777" w:rsidR="009C4043" w:rsidRPr="00D5538B" w:rsidRDefault="00D5538B">
                            <w:pPr>
                              <w:rPr>
                                <w:rFonts w:ascii="Times New Roman" w:eastAsia="黑体" w:hAnsi="Times New Roman"/>
                                <w:color w:val="FF0000"/>
                                <w:szCs w:val="24"/>
                              </w:rPr>
                            </w:pPr>
                            <w:r>
                              <w:rPr>
                                <w:rFonts w:ascii="Times New Roman" w:eastAsia="黑体" w:hAnsi="Times New Roman" w:hint="eastAsia"/>
                                <w:color w:val="FF0000"/>
                                <w:szCs w:val="24"/>
                              </w:rPr>
                              <w:t>3</w:t>
                            </w:r>
                            <w:r>
                              <w:rPr>
                                <w:rFonts w:ascii="Times New Roman" w:eastAsia="黑体" w:hAnsi="Times New Roman"/>
                                <w:color w:val="FF0000"/>
                                <w:szCs w:val="24"/>
                              </w:rPr>
                              <w:t xml:space="preserve">. </w:t>
                            </w:r>
                            <w:r>
                              <w:rPr>
                                <w:rFonts w:ascii="Times New Roman" w:eastAsia="黑体" w:hAnsi="Times New Roman" w:hint="eastAsia"/>
                                <w:color w:val="FF0000"/>
                                <w:szCs w:val="24"/>
                              </w:rPr>
                              <w:t>英文参考在前，中文参考在后，分别排序。</w:t>
                            </w:r>
                            <w:r w:rsidR="009C4043" w:rsidRPr="007876E0">
                              <w:rPr>
                                <w:rFonts w:ascii="Times New Roman" w:eastAsia="黑体" w:hAnsi="Times New Roman" w:hint="eastAsia"/>
                                <w:color w:val="FF0000"/>
                                <w:szCs w:val="24"/>
                                <w:highlight w:val="yellow"/>
                              </w:rPr>
                              <w:t>输完内容后，请将</w:t>
                            </w:r>
                            <w:r w:rsidR="007876E0">
                              <w:rPr>
                                <w:rFonts w:ascii="Times New Roman" w:eastAsia="黑体" w:hAnsi="Times New Roman" w:hint="eastAsia"/>
                                <w:color w:val="FF0000"/>
                                <w:szCs w:val="24"/>
                                <w:highlight w:val="yellow"/>
                              </w:rPr>
                              <w:t>此</w:t>
                            </w:r>
                            <w:r w:rsidR="009C4043" w:rsidRPr="007876E0">
                              <w:rPr>
                                <w:rFonts w:ascii="Times New Roman" w:eastAsia="黑体" w:hAnsi="Times New Roman" w:hint="eastAsia"/>
                                <w:color w:val="FF0000"/>
                                <w:szCs w:val="24"/>
                                <w:highlight w:val="yellow"/>
                              </w:rPr>
                              <w:t>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B87C8" id="自选图形 31" o:spid="_x0000_s1035" type="#_x0000_t62" style="position:absolute;left:0;text-align:left;margin-left:230.85pt;margin-top:2.7pt;width:245.9pt;height:144.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" adj="-2108,-5009">
                <v:textbox>
                  <w:txbxContent>
                    <w:p w14:paraId="14D94E2E" w14:textId="77777777" w:rsidR="009C4043" w:rsidRDefault="009C4043">
                      <w:pPr>
                        <w:rPr>
                          <w:rFonts w:ascii="Times New Roman" w:eastAsia="黑体" w:hAnsi="Times New Roman"/>
                          <w:color w:val="FF0000"/>
                          <w:szCs w:val="24"/>
                        </w:rPr>
                      </w:pPr>
                      <w:r>
                        <w:rPr>
                          <w:rFonts w:ascii="Times New Roman" w:eastAsia="黑体" w:hAnsi="Times New Roman" w:hint="eastAsia"/>
                          <w:color w:val="FF0000"/>
                          <w:szCs w:val="24"/>
                        </w:rPr>
                        <w:t>1</w:t>
                      </w:r>
                      <w:r>
                        <w:rPr>
                          <w:rFonts w:ascii="Times New Roman" w:eastAsia="黑体" w:hAnsi="Times New Roman"/>
                          <w:color w:val="FF0000"/>
                          <w:szCs w:val="24"/>
                        </w:rPr>
                        <w:t xml:space="preserve">. </w:t>
                      </w:r>
                      <w:r>
                        <w:rPr>
                          <w:rFonts w:ascii="Times New Roman" w:eastAsia="黑体" w:hAnsi="Times New Roman" w:hint="eastAsia"/>
                          <w:color w:val="FF0000"/>
                          <w:szCs w:val="24"/>
                        </w:rPr>
                        <w:t>请注意</w:t>
                      </w:r>
                      <w:r>
                        <w:rPr>
                          <w:rFonts w:ascii="Times New Roman" w:eastAsia="黑体" w:hAnsi="Times New Roman" w:hint="eastAsia"/>
                          <w:color w:val="FF0000"/>
                          <w:szCs w:val="24"/>
                        </w:rPr>
                        <w:t>APA</w:t>
                      </w:r>
                      <w:r>
                        <w:rPr>
                          <w:rFonts w:ascii="Times New Roman" w:eastAsia="黑体" w:hAnsi="Times New Roman" w:hint="eastAsia"/>
                          <w:color w:val="FF0000"/>
                          <w:szCs w:val="24"/>
                        </w:rPr>
                        <w:t>格式参考文献列表格式；</w:t>
                      </w:r>
                    </w:p>
                    <w:p w14:paraId="6F98FAB2" w14:textId="77777777" w:rsidR="00D5538B" w:rsidRDefault="009C4043">
                      <w:pPr>
                        <w:rPr>
                          <w:rFonts w:ascii="Times New Roman" w:eastAsia="黑体" w:hAnsi="Times New Roman"/>
                          <w:color w:val="FF0000"/>
                          <w:szCs w:val="24"/>
                        </w:rPr>
                      </w:pPr>
                      <w:r>
                        <w:rPr>
                          <w:rFonts w:ascii="Times New Roman" w:eastAsia="黑体" w:hAnsi="Times New Roman" w:hint="eastAsia"/>
                          <w:color w:val="FF0000"/>
                          <w:szCs w:val="24"/>
                        </w:rPr>
                        <w:t>2</w:t>
                      </w:r>
                      <w:r>
                        <w:rPr>
                          <w:rFonts w:ascii="Times New Roman" w:eastAsia="黑体" w:hAnsi="Times New Roman"/>
                          <w:color w:val="FF0000"/>
                          <w:szCs w:val="24"/>
                        </w:rPr>
                        <w:t xml:space="preserve">. </w:t>
                      </w:r>
                      <w:r>
                        <w:rPr>
                          <w:rFonts w:ascii="Times New Roman" w:eastAsia="黑体" w:hAnsi="Times New Roman" w:hint="eastAsia"/>
                          <w:color w:val="FF0000"/>
                          <w:szCs w:val="24"/>
                        </w:rPr>
                        <w:t>请注意半角、全角的区别：半角为英文格式下的标点格式，全角属于中文格式。</w:t>
                      </w:r>
                    </w:p>
                    <w:p w14:paraId="5AD68383" w14:textId="77777777" w:rsidR="009C4043" w:rsidRPr="00D5538B" w:rsidRDefault="00D5538B">
                      <w:pPr>
                        <w:rPr>
                          <w:rFonts w:ascii="Times New Roman" w:eastAsia="黑体" w:hAnsi="Times New Roman"/>
                          <w:color w:val="FF0000"/>
                          <w:szCs w:val="24"/>
                        </w:rPr>
                      </w:pPr>
                      <w:r>
                        <w:rPr>
                          <w:rFonts w:ascii="Times New Roman" w:eastAsia="黑体" w:hAnsi="Times New Roman" w:hint="eastAsia"/>
                          <w:color w:val="FF0000"/>
                          <w:szCs w:val="24"/>
                        </w:rPr>
                        <w:t>3</w:t>
                      </w:r>
                      <w:r>
                        <w:rPr>
                          <w:rFonts w:ascii="Times New Roman" w:eastAsia="黑体" w:hAnsi="Times New Roman"/>
                          <w:color w:val="FF0000"/>
                          <w:szCs w:val="24"/>
                        </w:rPr>
                        <w:t xml:space="preserve">. </w:t>
                      </w:r>
                      <w:r>
                        <w:rPr>
                          <w:rFonts w:ascii="Times New Roman" w:eastAsia="黑体" w:hAnsi="Times New Roman" w:hint="eastAsia"/>
                          <w:color w:val="FF0000"/>
                          <w:szCs w:val="24"/>
                        </w:rPr>
                        <w:t>英文参考在前，中文参考在后，分别排序。</w:t>
                      </w:r>
                      <w:r w:rsidR="009C4043" w:rsidRPr="007876E0">
                        <w:rPr>
                          <w:rFonts w:ascii="Times New Roman" w:eastAsia="黑体" w:hAnsi="Times New Roman" w:hint="eastAsia"/>
                          <w:color w:val="FF0000"/>
                          <w:szCs w:val="24"/>
                          <w:highlight w:val="yellow"/>
                        </w:rPr>
                        <w:t>输完内容后，请将</w:t>
                      </w:r>
                      <w:r w:rsidR="007876E0">
                        <w:rPr>
                          <w:rFonts w:ascii="Times New Roman" w:eastAsia="黑体" w:hAnsi="Times New Roman" w:hint="eastAsia"/>
                          <w:color w:val="FF0000"/>
                          <w:szCs w:val="24"/>
                          <w:highlight w:val="yellow"/>
                        </w:rPr>
                        <w:t>此</w:t>
                      </w:r>
                      <w:r w:rsidR="009C4043" w:rsidRPr="007876E0">
                        <w:rPr>
                          <w:rFonts w:ascii="Times New Roman" w:eastAsia="黑体" w:hAnsi="Times New Roman" w:hint="eastAsia"/>
                          <w:color w:val="FF0000"/>
                          <w:szCs w:val="24"/>
                          <w:highlight w:val="yellow"/>
                        </w:rPr>
                        <w:t>对话框删掉。</w:t>
                      </w:r>
                    </w:p>
                  </w:txbxContent>
                </v:textbox>
              </v:shape>
            </w:pict>
          </mc:Fallback>
        </mc:AlternateContent>
      </w:r>
      <w:proofErr w:type="spellStart"/>
      <w:r w:rsidR="009C4043">
        <w:rPr>
          <w:rFonts w:ascii="Times New Roman" w:hAnsi="Times New Roman"/>
          <w:szCs w:val="24"/>
        </w:rPr>
        <w:t>Kernis</w:t>
      </w:r>
      <w:proofErr w:type="spellEnd"/>
      <w:r w:rsidR="009C4043">
        <w:rPr>
          <w:rFonts w:ascii="Times New Roman" w:hAnsi="Times New Roman"/>
          <w:szCs w:val="24"/>
        </w:rPr>
        <w:t xml:space="preserve">, M. H., Cornell, D. P., Sun, C. R., Berry, A., &amp; Harlow, T. (1993). There’s more to self-esteem than whether it is high or low: The importance of stability of self-esteem. </w:t>
      </w:r>
      <w:r w:rsidR="009C4043">
        <w:rPr>
          <w:rStyle w:val="afff0"/>
          <w:rFonts w:ascii="Times New Roman" w:hAnsi="Times New Roman"/>
          <w:szCs w:val="24"/>
        </w:rPr>
        <w:t>Journal of Personality and Social Psychology, 65</w:t>
      </w:r>
      <w:r w:rsidR="009C4043">
        <w:rPr>
          <w:rFonts w:ascii="Times New Roman" w:hAnsi="Times New Roman"/>
          <w:szCs w:val="24"/>
        </w:rPr>
        <w:t>, 1190-1204.</w:t>
      </w:r>
    </w:p>
    <w:p w14:paraId="5A7A45C3" w14:textId="77777777" w:rsidR="009C4043" w:rsidRDefault="009C4043">
      <w:pPr>
        <w:pStyle w:val="af3"/>
        <w:rPr>
          <w:rFonts w:ascii="Times New Roman" w:hAnsi="Times New Roman"/>
          <w:szCs w:val="24"/>
        </w:rPr>
      </w:pPr>
      <w:r>
        <w:rPr>
          <w:rStyle w:val="afff0"/>
          <w:rFonts w:ascii="Times New Roman" w:hAnsi="Times New Roman"/>
          <w:szCs w:val="24"/>
        </w:rPr>
        <w:t xml:space="preserve">Merriam-Webster’s collegiate dictionary </w:t>
      </w:r>
      <w:r>
        <w:rPr>
          <w:rFonts w:ascii="Times New Roman" w:hAnsi="Times New Roman"/>
          <w:szCs w:val="24"/>
        </w:rPr>
        <w:t>(10th ed.). (1993). Springfield, MA: Merriam-Webster.</w:t>
      </w:r>
    </w:p>
    <w:p w14:paraId="1FD3234E" w14:textId="77777777" w:rsidR="009C4043" w:rsidRDefault="009C4043">
      <w:pPr>
        <w:pStyle w:val="af3"/>
        <w:rPr>
          <w:rFonts w:ascii="Times New Roman" w:hAnsi="Times New Roman"/>
          <w:szCs w:val="24"/>
        </w:rPr>
      </w:pPr>
      <w:r>
        <w:rPr>
          <w:rFonts w:ascii="Times New Roman" w:hAnsi="Times New Roman"/>
          <w:szCs w:val="24"/>
        </w:rPr>
        <w:t xml:space="preserve">Scruton, R. (1996). The eclipse of listening. </w:t>
      </w:r>
      <w:r>
        <w:rPr>
          <w:rStyle w:val="afff0"/>
          <w:rFonts w:ascii="Times New Roman" w:hAnsi="Times New Roman"/>
          <w:szCs w:val="24"/>
        </w:rPr>
        <w:t>The New Criterion, 15</w:t>
      </w:r>
      <w:r>
        <w:rPr>
          <w:rFonts w:ascii="Times New Roman" w:hAnsi="Times New Roman"/>
          <w:szCs w:val="24"/>
        </w:rPr>
        <w:t>(30), 5-13.</w:t>
      </w:r>
    </w:p>
    <w:p w14:paraId="01FE3C89" w14:textId="77777777" w:rsidR="009C4043" w:rsidRDefault="009C4043">
      <w:pPr>
        <w:pStyle w:val="af3"/>
        <w:rPr>
          <w:rFonts w:ascii="宋体" w:eastAsia="宋体" w:hAnsi="宋体"/>
        </w:rPr>
      </w:pPr>
      <w:r>
        <w:rPr>
          <w:rFonts w:ascii="宋体" w:eastAsia="宋体" w:hAnsi="宋体"/>
        </w:rPr>
        <w:t>吕叔湘</w:t>
      </w:r>
      <w:r>
        <w:rPr>
          <w:rFonts w:ascii="宋体" w:eastAsia="宋体" w:hAnsi="宋体" w:hint="eastAsia"/>
        </w:rPr>
        <w:t>,</w:t>
      </w:r>
      <w:r>
        <w:rPr>
          <w:rFonts w:ascii="宋体" w:eastAsia="宋体" w:hAnsi="宋体"/>
        </w:rPr>
        <w:t xml:space="preserve"> </w:t>
      </w:r>
      <w:proofErr w:type="gramStart"/>
      <w:r>
        <w:rPr>
          <w:rFonts w:ascii="宋体" w:eastAsia="宋体" w:hAnsi="宋体"/>
        </w:rPr>
        <w:t>饶长溶</w:t>
      </w:r>
      <w:proofErr w:type="gramEnd"/>
      <w:r>
        <w:rPr>
          <w:rFonts w:ascii="宋体" w:eastAsia="宋体" w:hAnsi="宋体" w:hint="eastAsia"/>
        </w:rPr>
        <w:t>.</w:t>
      </w:r>
      <w:r>
        <w:rPr>
          <w:rFonts w:ascii="宋体" w:eastAsia="宋体" w:hAnsi="宋体"/>
        </w:rPr>
        <w:t xml:space="preserve"> </w:t>
      </w:r>
      <w:r>
        <w:rPr>
          <w:rFonts w:ascii="宋体" w:eastAsia="宋体" w:hAnsi="宋体" w:hint="eastAsia"/>
        </w:rPr>
        <w:t>(</w:t>
      </w:r>
      <w:r>
        <w:rPr>
          <w:rFonts w:ascii="宋体" w:eastAsia="宋体" w:hAnsi="宋体"/>
        </w:rPr>
        <w:t>1981</w:t>
      </w:r>
      <w:r>
        <w:rPr>
          <w:rFonts w:ascii="宋体" w:eastAsia="宋体" w:hAnsi="宋体" w:hint="eastAsia"/>
        </w:rPr>
        <w:t>).</w:t>
      </w:r>
      <w:r>
        <w:rPr>
          <w:rFonts w:ascii="宋体" w:eastAsia="宋体" w:hAnsi="宋体"/>
        </w:rPr>
        <w:t xml:space="preserve"> </w:t>
      </w:r>
      <w:proofErr w:type="gramStart"/>
      <w:r>
        <w:rPr>
          <w:rFonts w:ascii="宋体" w:eastAsia="宋体" w:hAnsi="宋体"/>
        </w:rPr>
        <w:t>试论非</w:t>
      </w:r>
      <w:proofErr w:type="gramEnd"/>
      <w:r>
        <w:rPr>
          <w:rFonts w:ascii="宋体" w:eastAsia="宋体" w:hAnsi="宋体"/>
        </w:rPr>
        <w:t>谓形容词</w:t>
      </w:r>
      <w:r>
        <w:rPr>
          <w:rFonts w:ascii="宋体" w:eastAsia="宋体" w:hAnsi="宋体" w:hint="eastAsia"/>
        </w:rPr>
        <w:t>.</w:t>
      </w:r>
      <w:r>
        <w:rPr>
          <w:rFonts w:ascii="宋体" w:eastAsia="宋体" w:hAnsi="宋体"/>
        </w:rPr>
        <w:t xml:space="preserve"> 《中国语文》</w:t>
      </w:r>
      <w:r>
        <w:rPr>
          <w:rFonts w:ascii="宋体" w:eastAsia="宋体" w:hAnsi="宋体" w:hint="eastAsia"/>
        </w:rPr>
        <w:t xml:space="preserve"> </w:t>
      </w:r>
      <w:r>
        <w:rPr>
          <w:rFonts w:ascii="宋体" w:eastAsia="宋体" w:hAnsi="宋体"/>
        </w:rPr>
        <w:t>第2期</w:t>
      </w:r>
      <w:r>
        <w:rPr>
          <w:rFonts w:ascii="宋体" w:eastAsia="宋体" w:hAnsi="宋体" w:hint="eastAsia"/>
        </w:rPr>
        <w:t>，</w:t>
      </w:r>
      <w:r>
        <w:rPr>
          <w:rFonts w:ascii="宋体" w:eastAsia="宋体" w:hAnsi="宋体"/>
        </w:rPr>
        <w:t>81—85页</w:t>
      </w:r>
      <w:r>
        <w:rPr>
          <w:rFonts w:ascii="宋体" w:eastAsia="宋体" w:hAnsi="宋体" w:hint="eastAsia"/>
        </w:rPr>
        <w:t>.</w:t>
      </w:r>
    </w:p>
    <w:p w14:paraId="1164F50A" w14:textId="77777777" w:rsidR="009C4043" w:rsidRDefault="009C4043">
      <w:pPr>
        <w:pStyle w:val="af3"/>
        <w:rPr>
          <w:rFonts w:ascii="宋体" w:eastAsia="宋体" w:hAnsi="宋体"/>
        </w:rPr>
      </w:pPr>
      <w:r>
        <w:rPr>
          <w:rFonts w:ascii="宋体" w:eastAsia="宋体" w:hAnsi="宋体"/>
        </w:rPr>
        <w:t>王力</w:t>
      </w:r>
      <w:r>
        <w:rPr>
          <w:rFonts w:ascii="宋体" w:eastAsia="宋体" w:hAnsi="宋体" w:hint="eastAsia"/>
        </w:rPr>
        <w:t>.</w:t>
      </w:r>
      <w:r>
        <w:rPr>
          <w:rFonts w:ascii="宋体" w:eastAsia="宋体" w:hAnsi="宋体"/>
        </w:rPr>
        <w:t xml:space="preserve"> </w:t>
      </w:r>
      <w:r>
        <w:rPr>
          <w:rFonts w:ascii="宋体" w:eastAsia="宋体" w:hAnsi="宋体" w:hint="eastAsia"/>
        </w:rPr>
        <w:t>(</w:t>
      </w:r>
      <w:r>
        <w:rPr>
          <w:rFonts w:ascii="宋体" w:eastAsia="宋体" w:hAnsi="宋体"/>
        </w:rPr>
        <w:t>1980).</w:t>
      </w:r>
      <w:r>
        <w:rPr>
          <w:rFonts w:ascii="宋体" w:eastAsia="宋体" w:hAnsi="宋体" w:hint="eastAsia"/>
        </w:rPr>
        <w:t xml:space="preserve"> 《</w:t>
      </w:r>
      <w:r>
        <w:rPr>
          <w:rFonts w:ascii="宋体" w:eastAsia="宋体" w:hAnsi="宋体"/>
        </w:rPr>
        <w:t>音韵学初步》</w:t>
      </w:r>
      <w:r>
        <w:rPr>
          <w:rFonts w:ascii="宋体" w:eastAsia="宋体" w:hAnsi="宋体" w:hint="eastAsia"/>
        </w:rPr>
        <w:t>.</w:t>
      </w:r>
      <w:r>
        <w:rPr>
          <w:rFonts w:ascii="宋体" w:eastAsia="宋体" w:hAnsi="宋体"/>
        </w:rPr>
        <w:t xml:space="preserve"> 北京</w:t>
      </w:r>
      <w:r>
        <w:rPr>
          <w:rFonts w:ascii="宋体" w:eastAsia="宋体" w:hAnsi="宋体" w:hint="eastAsia"/>
        </w:rPr>
        <w:t xml:space="preserve">: </w:t>
      </w:r>
      <w:r>
        <w:rPr>
          <w:rFonts w:ascii="宋体" w:eastAsia="宋体" w:hAnsi="宋体"/>
        </w:rPr>
        <w:t>商务印书馆</w:t>
      </w:r>
      <w:r>
        <w:rPr>
          <w:rFonts w:ascii="宋体" w:eastAsia="宋体" w:hAnsi="宋体" w:hint="eastAsia"/>
        </w:rPr>
        <w:t>.</w:t>
      </w:r>
    </w:p>
    <w:p w14:paraId="69194CFC" w14:textId="77777777" w:rsidR="00D521A3" w:rsidRDefault="00672BD6">
      <w:pPr>
        <w:pStyle w:val="af3"/>
        <w:rPr>
          <w:rFonts w:ascii="宋体" w:eastAsia="宋体" w:hAnsi="宋体"/>
        </w:rPr>
      </w:pPr>
      <w:r>
        <w:rPr>
          <w:rFonts w:hint="eastAsia"/>
          <w:noProof/>
          <w:sz w:val="32"/>
          <w:szCs w:val="32"/>
        </w:rPr>
        <mc:AlternateContent>
          <mc:Choice Requires="wps">
            <w:drawing>
              <wp:anchor distT="0" distB="0" distL="114300" distR="114300" simplePos="0" relativeHeight="251661824" behindDoc="0" locked="0" layoutInCell="1" allowOverlap="1" wp14:anchorId="6A6C4C5C" wp14:editId="57BA5C8F">
                <wp:simplePos x="0" y="0"/>
                <wp:positionH relativeFrom="margin">
                  <wp:align>center</wp:align>
                </wp:positionH>
                <wp:positionV relativeFrom="paragraph">
                  <wp:posOffset>3459480</wp:posOffset>
                </wp:positionV>
                <wp:extent cx="6219825" cy="2044700"/>
                <wp:effectExtent l="0" t="0" r="28575" b="12700"/>
                <wp:wrapNone/>
                <wp:docPr id="10" name="自选图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2044700"/>
                        </a:xfrm>
                        <a:prstGeom prst="wedgeRoundRectCallout">
                          <a:avLst>
                            <a:gd name="adj1" fmla="val -20444"/>
                            <a:gd name="adj2" fmla="val -30750"/>
                            <a:gd name="adj3" fmla="val 16667"/>
                          </a:avLst>
                        </a:prstGeom>
                        <a:solidFill>
                          <a:srgbClr val="FFFFFF"/>
                        </a:solidFill>
                        <a:ln w="9525">
                          <a:solidFill>
                            <a:srgbClr val="000000"/>
                          </a:solidFill>
                          <a:miter lim="800000"/>
                          <a:headEnd/>
                          <a:tailEnd/>
                        </a:ln>
                      </wps:spPr>
                      <wps:txbx>
                        <w:txbxContent>
                          <w:p w14:paraId="369A9445" w14:textId="77777777" w:rsidR="009C4043" w:rsidRDefault="009C4043">
                            <w:pPr>
                              <w:rPr>
                                <w:rFonts w:ascii="Times New Roman" w:eastAsia="黑体" w:hAnsi="Times New Roman"/>
                                <w:color w:val="FF0000"/>
                                <w:sz w:val="21"/>
                                <w:szCs w:val="21"/>
                              </w:rPr>
                            </w:pPr>
                            <w:r>
                              <w:rPr>
                                <w:rFonts w:ascii="Times New Roman" w:eastAsia="黑体" w:hAnsi="Times New Roman" w:hint="eastAsia"/>
                                <w:b/>
                                <w:color w:val="FF0000"/>
                                <w:sz w:val="28"/>
                                <w:szCs w:val="21"/>
                              </w:rPr>
                              <w:t>完成全文</w:t>
                            </w:r>
                            <w:r>
                              <w:rPr>
                                <w:rFonts w:ascii="Times New Roman" w:eastAsia="黑体" w:hAnsi="Times New Roman" w:hint="eastAsia"/>
                                <w:color w:val="FF0000"/>
                                <w:sz w:val="21"/>
                                <w:szCs w:val="21"/>
                              </w:rPr>
                              <w:t>粘贴提示：</w:t>
                            </w:r>
                          </w:p>
                          <w:p w14:paraId="6336FC65" w14:textId="77777777" w:rsidR="009C4043" w:rsidRDefault="009C4043">
                            <w:pPr>
                              <w:rPr>
                                <w:rFonts w:ascii="Times New Roman" w:eastAsia="黑体" w:hAnsi="Times New Roman"/>
                                <w:color w:val="FF0000"/>
                                <w:sz w:val="21"/>
                                <w:szCs w:val="21"/>
                              </w:rPr>
                            </w:pPr>
                            <w:r>
                              <w:rPr>
                                <w:rFonts w:ascii="Times New Roman" w:eastAsia="黑体" w:hAnsi="Times New Roman" w:hint="eastAsia"/>
                                <w:color w:val="FF0000"/>
                                <w:sz w:val="21"/>
                                <w:szCs w:val="21"/>
                              </w:rPr>
                              <w:t>1</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rPr>
                              <w:t>请务必检查您是否严格按照模板中所有要求格式粘贴。</w:t>
                            </w:r>
                          </w:p>
                          <w:p w14:paraId="4F7DAD05"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2. </w:t>
                            </w:r>
                            <w:r>
                              <w:rPr>
                                <w:rFonts w:ascii="Times New Roman" w:eastAsia="黑体" w:hAnsi="Times New Roman" w:hint="eastAsia"/>
                                <w:color w:val="FF0000"/>
                                <w:sz w:val="21"/>
                                <w:szCs w:val="21"/>
                              </w:rPr>
                              <w:t>请务必检查是否更新目录。</w:t>
                            </w:r>
                          </w:p>
                          <w:p w14:paraId="23637C19"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3. </w:t>
                            </w:r>
                            <w:r>
                              <w:rPr>
                                <w:rFonts w:ascii="Times New Roman" w:eastAsia="黑体" w:hAnsi="Times New Roman" w:hint="eastAsia"/>
                                <w:color w:val="FF0000"/>
                                <w:sz w:val="21"/>
                                <w:szCs w:val="21"/>
                              </w:rPr>
                              <w:t>请务必检查论文格式和内容。</w:t>
                            </w:r>
                            <w:r>
                              <w:rPr>
                                <w:rFonts w:ascii="Times New Roman" w:eastAsia="黑体" w:hAnsi="Times New Roman"/>
                                <w:color w:val="FF0000"/>
                                <w:sz w:val="21"/>
                                <w:szCs w:val="21"/>
                              </w:rPr>
                              <w:t xml:space="preserve"> </w:t>
                            </w:r>
                          </w:p>
                          <w:p w14:paraId="3A9C9869" w14:textId="77777777" w:rsidR="009C4043" w:rsidRDefault="009C4043">
                            <w:pPr>
                              <w:rPr>
                                <w:rFonts w:ascii="Times New Roman" w:eastAsia="黑体" w:hAnsi="Times New Roman"/>
                                <w:color w:val="FF0000"/>
                                <w:sz w:val="21"/>
                                <w:szCs w:val="21"/>
                                <w:highlight w:val="yellow"/>
                              </w:rPr>
                            </w:pPr>
                            <w:r>
                              <w:rPr>
                                <w:rFonts w:ascii="Times New Roman" w:eastAsia="黑体" w:hAnsi="Times New Roman" w:hint="eastAsia"/>
                                <w:color w:val="FF0000"/>
                                <w:sz w:val="21"/>
                                <w:szCs w:val="21"/>
                              </w:rPr>
                              <w:t>4</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highlight w:val="yellow"/>
                              </w:rPr>
                              <w:t>模板</w:t>
                            </w:r>
                            <w:r w:rsidR="00F7537B">
                              <w:rPr>
                                <w:rFonts w:ascii="Times New Roman" w:eastAsia="黑体" w:hAnsi="Times New Roman" w:hint="eastAsia"/>
                                <w:color w:val="FF0000"/>
                                <w:sz w:val="21"/>
                                <w:szCs w:val="21"/>
                                <w:highlight w:val="yellow"/>
                              </w:rPr>
                              <w:t>使用完后，论文保存为</w:t>
                            </w:r>
                            <w:r>
                              <w:rPr>
                                <w:rFonts w:ascii="Times New Roman" w:eastAsia="黑体" w:hAnsi="Times New Roman" w:hint="eastAsia"/>
                                <w:color w:val="FF0000"/>
                                <w:sz w:val="21"/>
                                <w:szCs w:val="21"/>
                                <w:highlight w:val="yellow"/>
                              </w:rPr>
                              <w:t>2</w:t>
                            </w:r>
                            <w:r>
                              <w:rPr>
                                <w:rFonts w:ascii="Times New Roman" w:eastAsia="黑体" w:hAnsi="Times New Roman"/>
                                <w:color w:val="FF0000"/>
                                <w:sz w:val="21"/>
                                <w:szCs w:val="21"/>
                                <w:highlight w:val="yellow"/>
                              </w:rPr>
                              <w:t>003</w:t>
                            </w:r>
                            <w:r>
                              <w:rPr>
                                <w:rFonts w:ascii="Times New Roman" w:eastAsia="黑体" w:hAnsi="Times New Roman" w:hint="eastAsia"/>
                                <w:color w:val="FF0000"/>
                                <w:sz w:val="21"/>
                                <w:szCs w:val="21"/>
                                <w:highlight w:val="yellow"/>
                              </w:rPr>
                              <w:t>版</w:t>
                            </w:r>
                            <w:r>
                              <w:rPr>
                                <w:rFonts w:ascii="Times New Roman" w:eastAsia="黑体" w:hAnsi="Times New Roman" w:hint="eastAsia"/>
                                <w:color w:val="FF0000"/>
                                <w:sz w:val="21"/>
                                <w:szCs w:val="21"/>
                                <w:highlight w:val="yellow"/>
                              </w:rPr>
                              <w:t>word</w:t>
                            </w:r>
                            <w:r>
                              <w:rPr>
                                <w:rFonts w:ascii="Times New Roman" w:eastAsia="黑体" w:hAnsi="Times New Roman" w:hint="eastAsia"/>
                                <w:color w:val="FF0000"/>
                                <w:sz w:val="21"/>
                                <w:szCs w:val="21"/>
                                <w:highlight w:val="yellow"/>
                              </w:rPr>
                              <w:t>文档</w:t>
                            </w:r>
                            <w:r w:rsidR="007614DD">
                              <w:rPr>
                                <w:rFonts w:ascii="Times New Roman" w:eastAsia="黑体" w:hAnsi="Times New Roman" w:hint="eastAsia"/>
                                <w:color w:val="FF0000"/>
                                <w:sz w:val="21"/>
                                <w:szCs w:val="21"/>
                                <w:highlight w:val="yellow"/>
                              </w:rPr>
                              <w:t>更</w:t>
                            </w:r>
                            <w:r>
                              <w:rPr>
                                <w:rFonts w:ascii="Times New Roman" w:eastAsia="黑体" w:hAnsi="Times New Roman" w:hint="eastAsia"/>
                                <w:color w:val="FF0000"/>
                                <w:sz w:val="21"/>
                                <w:szCs w:val="21"/>
                                <w:highlight w:val="yellow"/>
                              </w:rPr>
                              <w:t>适合学校的各项规范。</w:t>
                            </w:r>
                          </w:p>
                          <w:p w14:paraId="248FB901" w14:textId="77777777" w:rsidR="00672BD6" w:rsidRDefault="00672BD6" w:rsidP="00672BD6">
                            <w:pPr>
                              <w:rPr>
                                <w:szCs w:val="24"/>
                              </w:rPr>
                            </w:pPr>
                            <w:r w:rsidRPr="007876E0">
                              <w:rPr>
                                <w:rFonts w:ascii="Times New Roman" w:eastAsia="黑体" w:hAnsi="Times New Roman" w:hint="eastAsia"/>
                                <w:color w:val="FF0000"/>
                                <w:szCs w:val="24"/>
                                <w:highlight w:val="yellow"/>
                              </w:rPr>
                              <w:t>输完内容后，请将此对话框删掉。</w:t>
                            </w:r>
                          </w:p>
                          <w:p w14:paraId="38B9326E" w14:textId="77777777" w:rsidR="00672BD6" w:rsidRPr="00672BD6" w:rsidRDefault="00672BD6">
                            <w:pPr>
                              <w:rPr>
                                <w:rFonts w:ascii="Times New Roman" w:eastAsia="黑体" w:hAnsi="Times New Roman"/>
                                <w:color w:val="FF0000"/>
                                <w:sz w:val="21"/>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C4C5C" id="自选图形 27" o:spid="_x0000_s1036" type="#_x0000_t62" style="position:absolute;left:0;text-align:left;margin-left:0;margin-top:272.4pt;width:489.75pt;height:161pt;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" adj="6384,4158">
                <v:textbox>
                  <w:txbxContent>
                    <w:p w14:paraId="369A9445" w14:textId="77777777" w:rsidR="009C4043" w:rsidRDefault="009C4043">
                      <w:pPr>
                        <w:rPr>
                          <w:rFonts w:ascii="Times New Roman" w:eastAsia="黑体" w:hAnsi="Times New Roman"/>
                          <w:color w:val="FF0000"/>
                          <w:sz w:val="21"/>
                          <w:szCs w:val="21"/>
                        </w:rPr>
                      </w:pPr>
                      <w:r>
                        <w:rPr>
                          <w:rFonts w:ascii="Times New Roman" w:eastAsia="黑体" w:hAnsi="Times New Roman" w:hint="eastAsia"/>
                          <w:b/>
                          <w:color w:val="FF0000"/>
                          <w:sz w:val="28"/>
                          <w:szCs w:val="21"/>
                        </w:rPr>
                        <w:t>完成全文</w:t>
                      </w:r>
                      <w:r>
                        <w:rPr>
                          <w:rFonts w:ascii="Times New Roman" w:eastAsia="黑体" w:hAnsi="Times New Roman" w:hint="eastAsia"/>
                          <w:color w:val="FF0000"/>
                          <w:sz w:val="21"/>
                          <w:szCs w:val="21"/>
                        </w:rPr>
                        <w:t>粘贴提示：</w:t>
                      </w:r>
                    </w:p>
                    <w:p w14:paraId="6336FC65" w14:textId="77777777" w:rsidR="009C4043" w:rsidRDefault="009C4043">
                      <w:pPr>
                        <w:rPr>
                          <w:rFonts w:ascii="Times New Roman" w:eastAsia="黑体" w:hAnsi="Times New Roman"/>
                          <w:color w:val="FF0000"/>
                          <w:sz w:val="21"/>
                          <w:szCs w:val="21"/>
                        </w:rPr>
                      </w:pPr>
                      <w:r>
                        <w:rPr>
                          <w:rFonts w:ascii="Times New Roman" w:eastAsia="黑体" w:hAnsi="Times New Roman" w:hint="eastAsia"/>
                          <w:color w:val="FF0000"/>
                          <w:sz w:val="21"/>
                          <w:szCs w:val="21"/>
                        </w:rPr>
                        <w:t>1</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rPr>
                        <w:t>请务必检查您是否严格按照模板中所有要求格式粘贴。</w:t>
                      </w:r>
                    </w:p>
                    <w:p w14:paraId="4F7DAD05"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2. </w:t>
                      </w:r>
                      <w:r>
                        <w:rPr>
                          <w:rFonts w:ascii="Times New Roman" w:eastAsia="黑体" w:hAnsi="Times New Roman" w:hint="eastAsia"/>
                          <w:color w:val="FF0000"/>
                          <w:sz w:val="21"/>
                          <w:szCs w:val="21"/>
                        </w:rPr>
                        <w:t>请务必检查是否更新目录。</w:t>
                      </w:r>
                    </w:p>
                    <w:p w14:paraId="23637C19"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3. </w:t>
                      </w:r>
                      <w:r>
                        <w:rPr>
                          <w:rFonts w:ascii="Times New Roman" w:eastAsia="黑体" w:hAnsi="Times New Roman" w:hint="eastAsia"/>
                          <w:color w:val="FF0000"/>
                          <w:sz w:val="21"/>
                          <w:szCs w:val="21"/>
                        </w:rPr>
                        <w:t>请务必检查论文格式和内容。</w:t>
                      </w:r>
                      <w:r>
                        <w:rPr>
                          <w:rFonts w:ascii="Times New Roman" w:eastAsia="黑体" w:hAnsi="Times New Roman"/>
                          <w:color w:val="FF0000"/>
                          <w:sz w:val="21"/>
                          <w:szCs w:val="21"/>
                        </w:rPr>
                        <w:t xml:space="preserve"> </w:t>
                      </w:r>
                    </w:p>
                    <w:p w14:paraId="3A9C9869" w14:textId="77777777" w:rsidR="009C4043" w:rsidRDefault="009C4043">
                      <w:pPr>
                        <w:rPr>
                          <w:rFonts w:ascii="Times New Roman" w:eastAsia="黑体" w:hAnsi="Times New Roman"/>
                          <w:color w:val="FF0000"/>
                          <w:sz w:val="21"/>
                          <w:szCs w:val="21"/>
                          <w:highlight w:val="yellow"/>
                        </w:rPr>
                      </w:pPr>
                      <w:r>
                        <w:rPr>
                          <w:rFonts w:ascii="Times New Roman" w:eastAsia="黑体" w:hAnsi="Times New Roman" w:hint="eastAsia"/>
                          <w:color w:val="FF0000"/>
                          <w:sz w:val="21"/>
                          <w:szCs w:val="21"/>
                        </w:rPr>
                        <w:t>4</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highlight w:val="yellow"/>
                        </w:rPr>
                        <w:t>模板</w:t>
                      </w:r>
                      <w:r w:rsidR="00F7537B">
                        <w:rPr>
                          <w:rFonts w:ascii="Times New Roman" w:eastAsia="黑体" w:hAnsi="Times New Roman" w:hint="eastAsia"/>
                          <w:color w:val="FF0000"/>
                          <w:sz w:val="21"/>
                          <w:szCs w:val="21"/>
                          <w:highlight w:val="yellow"/>
                        </w:rPr>
                        <w:t>使用完后，论文保存为</w:t>
                      </w:r>
                      <w:r>
                        <w:rPr>
                          <w:rFonts w:ascii="Times New Roman" w:eastAsia="黑体" w:hAnsi="Times New Roman" w:hint="eastAsia"/>
                          <w:color w:val="FF0000"/>
                          <w:sz w:val="21"/>
                          <w:szCs w:val="21"/>
                          <w:highlight w:val="yellow"/>
                        </w:rPr>
                        <w:t>2</w:t>
                      </w:r>
                      <w:r>
                        <w:rPr>
                          <w:rFonts w:ascii="Times New Roman" w:eastAsia="黑体" w:hAnsi="Times New Roman"/>
                          <w:color w:val="FF0000"/>
                          <w:sz w:val="21"/>
                          <w:szCs w:val="21"/>
                          <w:highlight w:val="yellow"/>
                        </w:rPr>
                        <w:t>003</w:t>
                      </w:r>
                      <w:r>
                        <w:rPr>
                          <w:rFonts w:ascii="Times New Roman" w:eastAsia="黑体" w:hAnsi="Times New Roman" w:hint="eastAsia"/>
                          <w:color w:val="FF0000"/>
                          <w:sz w:val="21"/>
                          <w:szCs w:val="21"/>
                          <w:highlight w:val="yellow"/>
                        </w:rPr>
                        <w:t>版</w:t>
                      </w:r>
                      <w:r>
                        <w:rPr>
                          <w:rFonts w:ascii="Times New Roman" w:eastAsia="黑体" w:hAnsi="Times New Roman" w:hint="eastAsia"/>
                          <w:color w:val="FF0000"/>
                          <w:sz w:val="21"/>
                          <w:szCs w:val="21"/>
                          <w:highlight w:val="yellow"/>
                        </w:rPr>
                        <w:t>word</w:t>
                      </w:r>
                      <w:r>
                        <w:rPr>
                          <w:rFonts w:ascii="Times New Roman" w:eastAsia="黑体" w:hAnsi="Times New Roman" w:hint="eastAsia"/>
                          <w:color w:val="FF0000"/>
                          <w:sz w:val="21"/>
                          <w:szCs w:val="21"/>
                          <w:highlight w:val="yellow"/>
                        </w:rPr>
                        <w:t>文档</w:t>
                      </w:r>
                      <w:r w:rsidR="007614DD">
                        <w:rPr>
                          <w:rFonts w:ascii="Times New Roman" w:eastAsia="黑体" w:hAnsi="Times New Roman" w:hint="eastAsia"/>
                          <w:color w:val="FF0000"/>
                          <w:sz w:val="21"/>
                          <w:szCs w:val="21"/>
                          <w:highlight w:val="yellow"/>
                        </w:rPr>
                        <w:t>更</w:t>
                      </w:r>
                      <w:r>
                        <w:rPr>
                          <w:rFonts w:ascii="Times New Roman" w:eastAsia="黑体" w:hAnsi="Times New Roman" w:hint="eastAsia"/>
                          <w:color w:val="FF0000"/>
                          <w:sz w:val="21"/>
                          <w:szCs w:val="21"/>
                          <w:highlight w:val="yellow"/>
                        </w:rPr>
                        <w:t>适合学校的各项规范。</w:t>
                      </w:r>
                    </w:p>
                    <w:p w14:paraId="248FB901" w14:textId="77777777" w:rsidR="00672BD6" w:rsidRDefault="00672BD6" w:rsidP="00672BD6">
                      <w:pPr>
                        <w:rPr>
                          <w:szCs w:val="24"/>
                        </w:rPr>
                      </w:pPr>
                      <w:r w:rsidRPr="007876E0">
                        <w:rPr>
                          <w:rFonts w:ascii="Times New Roman" w:eastAsia="黑体" w:hAnsi="Times New Roman" w:hint="eastAsia"/>
                          <w:color w:val="FF0000"/>
                          <w:szCs w:val="24"/>
                          <w:highlight w:val="yellow"/>
                        </w:rPr>
                        <w:t>输完内容后，请将此对话框删掉。</w:t>
                      </w:r>
                    </w:p>
                    <w:p w14:paraId="38B9326E" w14:textId="77777777" w:rsidR="00672BD6" w:rsidRPr="00672BD6" w:rsidRDefault="00672BD6">
                      <w:pPr>
                        <w:rPr>
                          <w:rFonts w:ascii="Times New Roman" w:eastAsia="黑体" w:hAnsi="Times New Roman"/>
                          <w:color w:val="FF0000"/>
                          <w:sz w:val="21"/>
                          <w:szCs w:val="21"/>
                        </w:rPr>
                      </w:pPr>
                    </w:p>
                  </w:txbxContent>
                </v:textbox>
                <w10:wrap anchorx="margin"/>
              </v:shape>
            </w:pict>
          </mc:Fallback>
        </mc:AlternateContent>
      </w:r>
      <w:r>
        <w:rPr>
          <w:rFonts w:hint="eastAsia"/>
          <w:noProof/>
          <w:sz w:val="32"/>
          <w:szCs w:val="32"/>
        </w:rPr>
        <mc:AlternateContent>
          <mc:Choice Requires="wps">
            <w:drawing>
              <wp:anchor distT="0" distB="0" distL="114300" distR="114300" simplePos="0" relativeHeight="251656704" behindDoc="0" locked="0" layoutInCell="1" allowOverlap="1" wp14:anchorId="237DAC73" wp14:editId="274D6ABB">
                <wp:simplePos x="0" y="0"/>
                <wp:positionH relativeFrom="column">
                  <wp:posOffset>-282575</wp:posOffset>
                </wp:positionH>
                <wp:positionV relativeFrom="paragraph">
                  <wp:posOffset>684530</wp:posOffset>
                </wp:positionV>
                <wp:extent cx="6219825" cy="2597150"/>
                <wp:effectExtent l="0" t="400050" r="28575" b="12700"/>
                <wp:wrapNone/>
                <wp:docPr id="9" name="自选图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2597150"/>
                        </a:xfrm>
                        <a:prstGeom prst="wedgeRoundRectCallout">
                          <a:avLst>
                            <a:gd name="adj1" fmla="val -20597"/>
                            <a:gd name="adj2" fmla="val -65083"/>
                            <a:gd name="adj3" fmla="val 16667"/>
                          </a:avLst>
                        </a:prstGeom>
                        <a:solidFill>
                          <a:srgbClr val="FFFFFF"/>
                        </a:solidFill>
                        <a:ln w="9525">
                          <a:solidFill>
                            <a:srgbClr val="000000"/>
                          </a:solidFill>
                          <a:miter lim="800000"/>
                          <a:headEnd/>
                          <a:tailEnd/>
                        </a:ln>
                      </wps:spPr>
                      <wps:txbx>
                        <w:txbxContent>
                          <w:p w14:paraId="612568BF" w14:textId="77777777" w:rsidR="009C4043" w:rsidRDefault="009C4043">
                            <w:pPr>
                              <w:rPr>
                                <w:rFonts w:ascii="Times New Roman" w:eastAsia="黑体" w:hAnsi="Times New Roman"/>
                                <w:color w:val="FF0000"/>
                                <w:sz w:val="21"/>
                                <w:szCs w:val="21"/>
                              </w:rPr>
                            </w:pPr>
                            <w:r>
                              <w:rPr>
                                <w:rFonts w:ascii="Times New Roman" w:eastAsia="黑体" w:hAnsi="Times New Roman" w:hint="eastAsia"/>
                                <w:b/>
                                <w:color w:val="FF0000"/>
                                <w:szCs w:val="21"/>
                              </w:rPr>
                              <w:t>参考文献</w:t>
                            </w:r>
                            <w:r>
                              <w:rPr>
                                <w:rFonts w:ascii="Times New Roman" w:eastAsia="黑体" w:hAnsi="Times New Roman" w:hint="eastAsia"/>
                                <w:color w:val="FF0000"/>
                                <w:sz w:val="21"/>
                                <w:szCs w:val="21"/>
                              </w:rPr>
                              <w:t>粘贴提示：</w:t>
                            </w:r>
                          </w:p>
                          <w:p w14:paraId="73304E1C" w14:textId="77777777" w:rsidR="009C4043" w:rsidRDefault="009C4043">
                            <w:pPr>
                              <w:rPr>
                                <w:rFonts w:ascii="Times New Roman" w:eastAsia="黑体" w:hAnsi="Times New Roman"/>
                                <w:color w:val="FF0000"/>
                                <w:sz w:val="21"/>
                                <w:szCs w:val="21"/>
                              </w:rPr>
                            </w:pPr>
                            <w:r>
                              <w:rPr>
                                <w:rFonts w:ascii="Times New Roman" w:eastAsia="黑体" w:hAnsi="Times New Roman" w:hint="eastAsia"/>
                                <w:color w:val="FF0000"/>
                                <w:sz w:val="21"/>
                                <w:szCs w:val="21"/>
                              </w:rPr>
                              <w:t>1</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rPr>
                              <w:t>请务必分清每一小部分的格式的细微差别。粘贴时，请务必“右键单击”，选择“只保留文本”，如图</w:t>
                            </w:r>
                            <w:r w:rsidR="007876E0">
                              <w:rPr>
                                <w:rFonts w:ascii="Times New Roman" w:eastAsia="黑体" w:hAnsi="Times New Roman" w:hint="eastAsia"/>
                                <w:noProof/>
                                <w:color w:val="FF0000"/>
                                <w:sz w:val="21"/>
                                <w:szCs w:val="21"/>
                              </w:rPr>
                              <w:drawing>
                                <wp:inline distT="0" distB="0" distL="0" distR="0" wp14:anchorId="1179272C" wp14:editId="6FE07DBA">
                                  <wp:extent cx="819150" cy="419100"/>
                                  <wp:effectExtent l="0" t="0" r="0" b="0"/>
                                  <wp:docPr id="6" name="图片 6"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150" cy="419100"/>
                                          </a:xfrm>
                                          <a:prstGeom prst="rect">
                                            <a:avLst/>
                                          </a:prstGeom>
                                          <a:noFill/>
                                          <a:ln>
                                            <a:noFill/>
                                          </a:ln>
                                        </pic:spPr>
                                      </pic:pic>
                                    </a:graphicData>
                                  </a:graphic>
                                </wp:inline>
                              </w:drawing>
                            </w:r>
                            <w:r>
                              <w:rPr>
                                <w:rFonts w:ascii="Times New Roman" w:eastAsia="黑体" w:hAnsi="Times New Roman" w:hint="eastAsia"/>
                                <w:color w:val="FF0000"/>
                                <w:sz w:val="21"/>
                                <w:szCs w:val="21"/>
                              </w:rPr>
                              <w:t>，否则格式就会出错。</w:t>
                            </w:r>
                          </w:p>
                          <w:p w14:paraId="1F318980" w14:textId="77777777" w:rsidR="009C4043" w:rsidRDefault="009C4043">
                            <w:pPr>
                              <w:rPr>
                                <w:rFonts w:ascii="Times New Roman" w:eastAsia="黑体" w:hAnsi="Times New Roman"/>
                                <w:color w:val="FF0000"/>
                                <w:sz w:val="21"/>
                                <w:szCs w:val="21"/>
                              </w:rPr>
                            </w:pPr>
                            <w:r>
                              <w:rPr>
                                <w:rFonts w:ascii="Times New Roman" w:eastAsia="黑体" w:hAnsi="Times New Roman" w:hint="eastAsia"/>
                                <w:color w:val="FF0000"/>
                                <w:sz w:val="21"/>
                                <w:szCs w:val="21"/>
                              </w:rPr>
                              <w:t>2</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rPr>
                              <w:t>内容粘贴完成后，还要按中英文分别排序，否则会出大错。</w:t>
                            </w:r>
                          </w:p>
                          <w:p w14:paraId="4A74BAC2"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3. </w:t>
                            </w:r>
                            <w:r>
                              <w:rPr>
                                <w:rFonts w:ascii="Times New Roman" w:eastAsia="黑体" w:hAnsi="Times New Roman" w:hint="eastAsia"/>
                                <w:color w:val="FF0000"/>
                                <w:sz w:val="21"/>
                                <w:szCs w:val="21"/>
                              </w:rPr>
                              <w:t>关于文中</w:t>
                            </w:r>
                            <w:r>
                              <w:rPr>
                                <w:rFonts w:ascii="Times New Roman" w:eastAsia="黑体" w:hAnsi="Times New Roman" w:hint="eastAsia"/>
                                <w:b/>
                                <w:color w:val="FF0000"/>
                                <w:szCs w:val="21"/>
                              </w:rPr>
                              <w:t>夹注和参考文献</w:t>
                            </w:r>
                            <w:r>
                              <w:rPr>
                                <w:rFonts w:ascii="Times New Roman" w:eastAsia="黑体" w:hAnsi="Times New Roman" w:hint="eastAsia"/>
                                <w:color w:val="FF0000"/>
                                <w:sz w:val="21"/>
                                <w:szCs w:val="21"/>
                              </w:rPr>
                              <w:t>仍然不明白的地方，要积极参考</w:t>
                            </w:r>
                            <w:r>
                              <w:rPr>
                                <w:rFonts w:ascii="Times New Roman" w:eastAsia="黑体" w:hAnsi="Times New Roman" w:hint="eastAsia"/>
                                <w:color w:val="FF0000"/>
                                <w:sz w:val="21"/>
                                <w:szCs w:val="21"/>
                              </w:rPr>
                              <w:t>APA</w:t>
                            </w:r>
                            <w:r>
                              <w:rPr>
                                <w:rFonts w:ascii="Times New Roman" w:eastAsia="黑体" w:hAnsi="Times New Roman" w:hint="eastAsia"/>
                                <w:color w:val="FF0000"/>
                                <w:sz w:val="21"/>
                                <w:szCs w:val="21"/>
                              </w:rPr>
                              <w:t>权威格式。英文格式有国际标准，但是中文格式有多种标准。</w:t>
                            </w:r>
                          </w:p>
                          <w:p w14:paraId="7B2D7459"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4. </w:t>
                            </w:r>
                            <w:proofErr w:type="gramStart"/>
                            <w:r>
                              <w:rPr>
                                <w:rFonts w:ascii="Times New Roman" w:eastAsia="黑体" w:hAnsi="Times New Roman" w:hint="eastAsia"/>
                                <w:color w:val="FF0000"/>
                                <w:sz w:val="21"/>
                                <w:szCs w:val="21"/>
                              </w:rPr>
                              <w:t>知网和</w:t>
                            </w:r>
                            <w:proofErr w:type="gramEnd"/>
                            <w:r>
                              <w:rPr>
                                <w:rFonts w:ascii="Times New Roman" w:eastAsia="黑体" w:hAnsi="Times New Roman" w:hint="eastAsia"/>
                                <w:color w:val="FF0000"/>
                                <w:sz w:val="21"/>
                                <w:szCs w:val="21"/>
                              </w:rPr>
                              <w:t>百度学术中的中文格式有误</w:t>
                            </w:r>
                            <w:r w:rsidR="00D5538B">
                              <w:rPr>
                                <w:rFonts w:ascii="Times New Roman" w:eastAsia="黑体" w:hAnsi="Times New Roman" w:hint="eastAsia"/>
                                <w:color w:val="FF0000"/>
                                <w:sz w:val="21"/>
                                <w:szCs w:val="21"/>
                              </w:rPr>
                              <w:t>，不能斜体</w:t>
                            </w:r>
                            <w:r>
                              <w:rPr>
                                <w:rFonts w:ascii="Times New Roman" w:eastAsia="黑体" w:hAnsi="Times New Roman" w:hint="eastAsia"/>
                                <w:color w:val="FF0000"/>
                                <w:sz w:val="21"/>
                                <w:szCs w:val="21"/>
                              </w:rPr>
                              <w:t>。</w:t>
                            </w:r>
                          </w:p>
                          <w:p w14:paraId="19D56C4D" w14:textId="77777777" w:rsidR="009C4043" w:rsidRDefault="009C4043">
                            <w:pPr>
                              <w:rPr>
                                <w:sz w:val="21"/>
                                <w:szCs w:val="21"/>
                              </w:rPr>
                            </w:pPr>
                            <w:r w:rsidRPr="00672BD6">
                              <w:rPr>
                                <w:rFonts w:ascii="Times New Roman" w:eastAsia="黑体" w:hAnsi="Times New Roman" w:hint="eastAsia"/>
                                <w:color w:val="FF0000"/>
                                <w:sz w:val="21"/>
                                <w:szCs w:val="21"/>
                                <w:highlight w:val="yellow"/>
                              </w:rPr>
                              <w:t>输完内容后，请将对话框删掉。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DAC73" id="自选图形 22" o:spid="_x0000_s1037" type="#_x0000_t62" style="position:absolute;left:0;text-align:left;margin-left:-22.25pt;margin-top:53.9pt;width:489.75pt;height:20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" adj="6351,-3258">
                <v:textbox>
                  <w:txbxContent>
                    <w:p w14:paraId="612568BF" w14:textId="77777777" w:rsidR="009C4043" w:rsidRDefault="009C4043">
                      <w:pPr>
                        <w:rPr>
                          <w:rFonts w:ascii="Times New Roman" w:eastAsia="黑体" w:hAnsi="Times New Roman"/>
                          <w:color w:val="FF0000"/>
                          <w:sz w:val="21"/>
                          <w:szCs w:val="21"/>
                        </w:rPr>
                      </w:pPr>
                      <w:r>
                        <w:rPr>
                          <w:rFonts w:ascii="Times New Roman" w:eastAsia="黑体" w:hAnsi="Times New Roman" w:hint="eastAsia"/>
                          <w:b/>
                          <w:color w:val="FF0000"/>
                          <w:szCs w:val="21"/>
                        </w:rPr>
                        <w:t>参考文献</w:t>
                      </w:r>
                      <w:r>
                        <w:rPr>
                          <w:rFonts w:ascii="Times New Roman" w:eastAsia="黑体" w:hAnsi="Times New Roman" w:hint="eastAsia"/>
                          <w:color w:val="FF0000"/>
                          <w:sz w:val="21"/>
                          <w:szCs w:val="21"/>
                        </w:rPr>
                        <w:t>粘贴提示：</w:t>
                      </w:r>
                    </w:p>
                    <w:p w14:paraId="73304E1C" w14:textId="77777777" w:rsidR="009C4043" w:rsidRDefault="009C4043">
                      <w:pPr>
                        <w:rPr>
                          <w:rFonts w:ascii="Times New Roman" w:eastAsia="黑体" w:hAnsi="Times New Roman"/>
                          <w:color w:val="FF0000"/>
                          <w:sz w:val="21"/>
                          <w:szCs w:val="21"/>
                        </w:rPr>
                      </w:pPr>
                      <w:r>
                        <w:rPr>
                          <w:rFonts w:ascii="Times New Roman" w:eastAsia="黑体" w:hAnsi="Times New Roman" w:hint="eastAsia"/>
                          <w:color w:val="FF0000"/>
                          <w:sz w:val="21"/>
                          <w:szCs w:val="21"/>
                        </w:rPr>
                        <w:t>1</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rPr>
                        <w:t>请务必分清每一小部分的格式的细微差别。粘贴时，请务必“右键单击”，选择“只保留文本”，如图</w:t>
                      </w:r>
                      <w:r w:rsidR="007876E0">
                        <w:rPr>
                          <w:rFonts w:ascii="Times New Roman" w:eastAsia="黑体" w:hAnsi="Times New Roman" w:hint="eastAsia"/>
                          <w:noProof/>
                          <w:color w:val="FF0000"/>
                          <w:sz w:val="21"/>
                          <w:szCs w:val="21"/>
                        </w:rPr>
                        <w:drawing>
                          <wp:inline distT="0" distB="0" distL="0" distR="0" wp14:anchorId="1179272C" wp14:editId="6FE07DBA">
                            <wp:extent cx="819150" cy="419100"/>
                            <wp:effectExtent l="0" t="0" r="0" b="0"/>
                            <wp:docPr id="6" name="图片 6" descr="只保留文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只保留文本"/>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19150" cy="419100"/>
                                    </a:xfrm>
                                    <a:prstGeom prst="rect">
                                      <a:avLst/>
                                    </a:prstGeom>
                                    <a:noFill/>
                                    <a:ln>
                                      <a:noFill/>
                                    </a:ln>
                                  </pic:spPr>
                                </pic:pic>
                              </a:graphicData>
                            </a:graphic>
                          </wp:inline>
                        </w:drawing>
                      </w:r>
                      <w:r>
                        <w:rPr>
                          <w:rFonts w:ascii="Times New Roman" w:eastAsia="黑体" w:hAnsi="Times New Roman" w:hint="eastAsia"/>
                          <w:color w:val="FF0000"/>
                          <w:sz w:val="21"/>
                          <w:szCs w:val="21"/>
                        </w:rPr>
                        <w:t>，否则格式就会出错。</w:t>
                      </w:r>
                    </w:p>
                    <w:p w14:paraId="1F318980" w14:textId="77777777" w:rsidR="009C4043" w:rsidRDefault="009C4043">
                      <w:pPr>
                        <w:rPr>
                          <w:rFonts w:ascii="Times New Roman" w:eastAsia="黑体" w:hAnsi="Times New Roman"/>
                          <w:color w:val="FF0000"/>
                          <w:sz w:val="21"/>
                          <w:szCs w:val="21"/>
                        </w:rPr>
                      </w:pPr>
                      <w:r>
                        <w:rPr>
                          <w:rFonts w:ascii="Times New Roman" w:eastAsia="黑体" w:hAnsi="Times New Roman" w:hint="eastAsia"/>
                          <w:color w:val="FF0000"/>
                          <w:sz w:val="21"/>
                          <w:szCs w:val="21"/>
                        </w:rPr>
                        <w:t>2</w:t>
                      </w:r>
                      <w:r>
                        <w:rPr>
                          <w:rFonts w:ascii="Times New Roman" w:eastAsia="黑体" w:hAnsi="Times New Roman"/>
                          <w:color w:val="FF0000"/>
                          <w:sz w:val="21"/>
                          <w:szCs w:val="21"/>
                        </w:rPr>
                        <w:t xml:space="preserve">. </w:t>
                      </w:r>
                      <w:r>
                        <w:rPr>
                          <w:rFonts w:ascii="Times New Roman" w:eastAsia="黑体" w:hAnsi="Times New Roman" w:hint="eastAsia"/>
                          <w:color w:val="FF0000"/>
                          <w:sz w:val="21"/>
                          <w:szCs w:val="21"/>
                        </w:rPr>
                        <w:t>内容粘贴完成后，还要按中英文分别排序，否则会出大错。</w:t>
                      </w:r>
                    </w:p>
                    <w:p w14:paraId="4A74BAC2"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3. </w:t>
                      </w:r>
                      <w:r>
                        <w:rPr>
                          <w:rFonts w:ascii="Times New Roman" w:eastAsia="黑体" w:hAnsi="Times New Roman" w:hint="eastAsia"/>
                          <w:color w:val="FF0000"/>
                          <w:sz w:val="21"/>
                          <w:szCs w:val="21"/>
                        </w:rPr>
                        <w:t>关于文中</w:t>
                      </w:r>
                      <w:r>
                        <w:rPr>
                          <w:rFonts w:ascii="Times New Roman" w:eastAsia="黑体" w:hAnsi="Times New Roman" w:hint="eastAsia"/>
                          <w:b/>
                          <w:color w:val="FF0000"/>
                          <w:szCs w:val="21"/>
                        </w:rPr>
                        <w:t>夹注和参考文献</w:t>
                      </w:r>
                      <w:r>
                        <w:rPr>
                          <w:rFonts w:ascii="Times New Roman" w:eastAsia="黑体" w:hAnsi="Times New Roman" w:hint="eastAsia"/>
                          <w:color w:val="FF0000"/>
                          <w:sz w:val="21"/>
                          <w:szCs w:val="21"/>
                        </w:rPr>
                        <w:t>仍然不明白的地方，要积极参考</w:t>
                      </w:r>
                      <w:r>
                        <w:rPr>
                          <w:rFonts w:ascii="Times New Roman" w:eastAsia="黑体" w:hAnsi="Times New Roman" w:hint="eastAsia"/>
                          <w:color w:val="FF0000"/>
                          <w:sz w:val="21"/>
                          <w:szCs w:val="21"/>
                        </w:rPr>
                        <w:t>APA</w:t>
                      </w:r>
                      <w:r>
                        <w:rPr>
                          <w:rFonts w:ascii="Times New Roman" w:eastAsia="黑体" w:hAnsi="Times New Roman" w:hint="eastAsia"/>
                          <w:color w:val="FF0000"/>
                          <w:sz w:val="21"/>
                          <w:szCs w:val="21"/>
                        </w:rPr>
                        <w:t>权威格式。英文格式有国际标准，但是中文格式有多种标准。</w:t>
                      </w:r>
                    </w:p>
                    <w:p w14:paraId="7B2D7459" w14:textId="77777777" w:rsidR="009C4043" w:rsidRDefault="009C4043">
                      <w:pPr>
                        <w:rPr>
                          <w:rFonts w:ascii="Times New Roman" w:eastAsia="黑体" w:hAnsi="Times New Roman"/>
                          <w:color w:val="FF0000"/>
                          <w:sz w:val="21"/>
                          <w:szCs w:val="21"/>
                        </w:rPr>
                      </w:pPr>
                      <w:r>
                        <w:rPr>
                          <w:rFonts w:ascii="Times New Roman" w:eastAsia="黑体" w:hAnsi="Times New Roman"/>
                          <w:color w:val="FF0000"/>
                          <w:sz w:val="21"/>
                          <w:szCs w:val="21"/>
                        </w:rPr>
                        <w:t xml:space="preserve">4. </w:t>
                      </w:r>
                      <w:r>
                        <w:rPr>
                          <w:rFonts w:ascii="Times New Roman" w:eastAsia="黑体" w:hAnsi="Times New Roman" w:hint="eastAsia"/>
                          <w:color w:val="FF0000"/>
                          <w:sz w:val="21"/>
                          <w:szCs w:val="21"/>
                        </w:rPr>
                        <w:t>知网和百度学术中的中文格式有误</w:t>
                      </w:r>
                      <w:r w:rsidR="00D5538B">
                        <w:rPr>
                          <w:rFonts w:ascii="Times New Roman" w:eastAsia="黑体" w:hAnsi="Times New Roman" w:hint="eastAsia"/>
                          <w:color w:val="FF0000"/>
                          <w:sz w:val="21"/>
                          <w:szCs w:val="21"/>
                        </w:rPr>
                        <w:t>，不能斜体</w:t>
                      </w:r>
                      <w:r>
                        <w:rPr>
                          <w:rFonts w:ascii="Times New Roman" w:eastAsia="黑体" w:hAnsi="Times New Roman" w:hint="eastAsia"/>
                          <w:color w:val="FF0000"/>
                          <w:sz w:val="21"/>
                          <w:szCs w:val="21"/>
                        </w:rPr>
                        <w:t>。</w:t>
                      </w:r>
                    </w:p>
                    <w:p w14:paraId="19D56C4D" w14:textId="77777777" w:rsidR="009C4043" w:rsidRDefault="009C4043">
                      <w:pPr>
                        <w:rPr>
                          <w:sz w:val="21"/>
                          <w:szCs w:val="21"/>
                        </w:rPr>
                      </w:pPr>
                      <w:r w:rsidRPr="00672BD6">
                        <w:rPr>
                          <w:rFonts w:ascii="Times New Roman" w:eastAsia="黑体" w:hAnsi="Times New Roman" w:hint="eastAsia"/>
                          <w:color w:val="FF0000"/>
                          <w:sz w:val="21"/>
                          <w:szCs w:val="21"/>
                          <w:highlight w:val="yellow"/>
                        </w:rPr>
                        <w:t>输完内容后，请将对话框删掉。</w:t>
                      </w:r>
                    </w:p>
                  </w:txbxContent>
                </v:textbox>
              </v:shape>
            </w:pict>
          </mc:Fallback>
        </mc:AlternateContent>
      </w:r>
      <w:r w:rsidR="009C4043">
        <w:rPr>
          <w:rFonts w:ascii="宋体" w:eastAsia="宋体" w:hAnsi="宋体"/>
        </w:rPr>
        <w:t>赵元任</w:t>
      </w:r>
      <w:r w:rsidR="009C4043">
        <w:rPr>
          <w:rFonts w:ascii="宋体" w:eastAsia="宋体" w:hAnsi="宋体" w:hint="eastAsia"/>
        </w:rPr>
        <w:t>.</w:t>
      </w:r>
      <w:r w:rsidR="009C4043">
        <w:rPr>
          <w:rFonts w:ascii="宋体" w:eastAsia="宋体" w:hAnsi="宋体"/>
        </w:rPr>
        <w:t xml:space="preserve"> </w:t>
      </w:r>
      <w:r w:rsidR="009C4043">
        <w:rPr>
          <w:rFonts w:ascii="宋体" w:eastAsia="宋体" w:hAnsi="宋体" w:hint="eastAsia"/>
        </w:rPr>
        <w:t>(</w:t>
      </w:r>
      <w:r w:rsidR="009C4043">
        <w:rPr>
          <w:rFonts w:ascii="宋体" w:eastAsia="宋体" w:hAnsi="宋体"/>
        </w:rPr>
        <w:t>1968).</w:t>
      </w:r>
      <w:r w:rsidR="009C4043">
        <w:rPr>
          <w:rFonts w:ascii="宋体" w:eastAsia="宋体" w:hAnsi="宋体" w:hint="eastAsia"/>
        </w:rPr>
        <w:t xml:space="preserve"> 《</w:t>
      </w:r>
      <w:r w:rsidR="009C4043">
        <w:rPr>
          <w:rFonts w:ascii="宋体" w:eastAsia="宋体" w:hAnsi="宋体"/>
        </w:rPr>
        <w:t>中国话的文法》</w:t>
      </w:r>
      <w:r w:rsidR="009C4043">
        <w:rPr>
          <w:rFonts w:ascii="宋体" w:eastAsia="宋体" w:hAnsi="宋体" w:hint="eastAsia"/>
        </w:rPr>
        <w:t>.</w:t>
      </w:r>
      <w:r w:rsidR="009C4043">
        <w:rPr>
          <w:rFonts w:ascii="宋体" w:eastAsia="宋体" w:hAnsi="宋体"/>
        </w:rPr>
        <w:t xml:space="preserve"> 丁邦新译</w:t>
      </w:r>
      <w:r w:rsidR="009C4043">
        <w:rPr>
          <w:rFonts w:ascii="宋体" w:eastAsia="宋体" w:hAnsi="宋体" w:hint="eastAsia"/>
        </w:rPr>
        <w:t xml:space="preserve">. </w:t>
      </w:r>
      <w:r w:rsidR="009C4043">
        <w:rPr>
          <w:rFonts w:ascii="宋体" w:eastAsia="宋体" w:hAnsi="宋体"/>
        </w:rPr>
        <w:t>香港</w:t>
      </w:r>
      <w:r w:rsidR="009C4043">
        <w:rPr>
          <w:rFonts w:ascii="宋体" w:eastAsia="宋体" w:hAnsi="宋体" w:hint="eastAsia"/>
        </w:rPr>
        <w:t xml:space="preserve">: </w:t>
      </w:r>
      <w:r w:rsidR="009C4043">
        <w:rPr>
          <w:rFonts w:ascii="宋体" w:eastAsia="宋体" w:hAnsi="宋体"/>
        </w:rPr>
        <w:t>香港中文大学出版社</w:t>
      </w:r>
      <w:r w:rsidR="009C4043">
        <w:rPr>
          <w:rFonts w:ascii="宋体" w:eastAsia="宋体" w:hAnsi="宋体" w:hint="eastAsia"/>
        </w:rPr>
        <w:t>.</w:t>
      </w:r>
    </w:p>
    <w:sectPr w:rsidR="00D521A3">
      <w:headerReference w:type="even" r:id="rId20"/>
      <w:footerReference w:type="even" r:id="rId21"/>
      <w:footerReference w:type="default" r:id="rId22"/>
      <w:footerReference w:type="first" r:id="rId23"/>
      <w:pgSz w:w="12240" w:h="15840"/>
      <w:pgMar w:top="1985" w:right="1418" w:bottom="1985" w:left="1985" w:header="1440" w:footer="1440" w:gutter="0"/>
      <w:pgNumType w:start="1"/>
      <w:cols w:space="720"/>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767B5" w14:textId="77777777" w:rsidR="00DA37AD" w:rsidRDefault="00DA37AD">
      <w:r>
        <w:separator/>
      </w:r>
    </w:p>
  </w:endnote>
  <w:endnote w:type="continuationSeparator" w:id="0">
    <w:p w14:paraId="61CB0B01" w14:textId="77777777" w:rsidR="00DA37AD" w:rsidRDefault="00DA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CMR12">
    <w:altName w:val="Times New Roman"/>
    <w:charset w:val="00"/>
    <w:family w:val="auto"/>
    <w:pitch w:val="default"/>
    <w:sig w:usb0="00000003" w:usb1="00000000" w:usb2="00000000" w:usb3="00000000" w:csb0="00000001" w:csb1="00000000"/>
  </w:font>
  <w:font w:name="CMTI12">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FD66" w14:textId="77777777" w:rsidR="009C4043" w:rsidRDefault="009C4043">
    <w:pPr>
      <w:pStyle w:val="afb"/>
      <w:framePr w:wrap="around" w:vAnchor="text" w:hAnchor="margin" w:xAlign="center" w:y="1"/>
      <w:rPr>
        <w:rStyle w:val="affe"/>
      </w:rPr>
    </w:pPr>
    <w:r>
      <w:rPr>
        <w:rStyle w:val="affe"/>
      </w:rPr>
      <w:fldChar w:fldCharType="begin"/>
    </w:r>
    <w:r>
      <w:rPr>
        <w:rStyle w:val="affe"/>
      </w:rPr>
      <w:instrText xml:space="preserve">PAGE  </w:instrText>
    </w:r>
    <w:r>
      <w:rPr>
        <w:rStyle w:val="affe"/>
      </w:rPr>
      <w:fldChar w:fldCharType="end"/>
    </w:r>
  </w:p>
  <w:p w14:paraId="448FEA2D" w14:textId="77777777" w:rsidR="009C4043" w:rsidRDefault="009C4043">
    <w:pPr>
      <w:pStyle w:val="afb"/>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6E9F" w14:textId="77777777" w:rsidR="009C4043" w:rsidRDefault="009C4043">
    <w:pPr>
      <w:pStyle w:val="afb"/>
      <w:framePr w:wrap="around" w:vAnchor="text" w:hAnchor="margin" w:xAlign="center" w:y="1"/>
      <w:rPr>
        <w:rStyle w:val="affe"/>
        <w:rFonts w:ascii="Times New Roman" w:eastAsia="宋体" w:hAnsi="Times New Roman"/>
        <w:sz w:val="21"/>
        <w:szCs w:val="21"/>
      </w:rPr>
    </w:pPr>
    <w:r>
      <w:rPr>
        <w:rStyle w:val="affe"/>
        <w:rFonts w:ascii="Times New Roman" w:hAnsi="Times New Roman"/>
        <w:sz w:val="21"/>
        <w:szCs w:val="21"/>
      </w:rPr>
      <w:fldChar w:fldCharType="begin"/>
    </w:r>
    <w:r>
      <w:rPr>
        <w:rStyle w:val="affe"/>
        <w:rFonts w:ascii="Times New Roman" w:hAnsi="Times New Roman"/>
        <w:sz w:val="21"/>
        <w:szCs w:val="21"/>
      </w:rPr>
      <w:instrText xml:space="preserve">PAGE  </w:instrText>
    </w:r>
    <w:r>
      <w:rPr>
        <w:rStyle w:val="affe"/>
        <w:rFonts w:ascii="Times New Roman" w:hAnsi="Times New Roman"/>
        <w:sz w:val="21"/>
        <w:szCs w:val="21"/>
      </w:rPr>
      <w:fldChar w:fldCharType="separate"/>
    </w:r>
    <w:r>
      <w:rPr>
        <w:rStyle w:val="affe"/>
        <w:rFonts w:ascii="Times New Roman" w:hAnsi="Times New Roman"/>
        <w:sz w:val="21"/>
        <w:szCs w:val="21"/>
      </w:rPr>
      <w:t>10</w:t>
    </w:r>
    <w:r>
      <w:rPr>
        <w:rStyle w:val="affe"/>
        <w:rFonts w:ascii="Times New Roman" w:hAnsi="Times New Roman"/>
        <w:sz w:val="21"/>
        <w:szCs w:val="21"/>
      </w:rPr>
      <w:fldChar w:fldCharType="end"/>
    </w:r>
  </w:p>
  <w:p w14:paraId="14569EBC" w14:textId="77777777" w:rsidR="009C4043" w:rsidRDefault="009C4043">
    <w:pPr>
      <w:pStyle w:val="afb"/>
    </w:pPr>
  </w:p>
  <w:p w14:paraId="5A144506" w14:textId="77777777" w:rsidR="009C4043" w:rsidRDefault="009C404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606E" w14:textId="77777777" w:rsidR="009C4043" w:rsidRDefault="009C4043">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D1E1" w14:textId="77777777" w:rsidR="009C4043" w:rsidRDefault="007876E0">
    <w:pPr>
      <w:pStyle w:val="afb"/>
      <w:rPr>
        <w:rFonts w:eastAsia="等线"/>
      </w:rPr>
    </w:pPr>
    <w:r>
      <w:rPr>
        <w:noProof/>
      </w:rPr>
      <mc:AlternateContent>
        <mc:Choice Requires="wps">
          <w:drawing>
            <wp:anchor distT="0" distB="0" distL="114300" distR="114300" simplePos="0" relativeHeight="251657216" behindDoc="0" locked="0" layoutInCell="1" allowOverlap="1" wp14:anchorId="03F35840" wp14:editId="298D370A">
              <wp:simplePos x="0" y="0"/>
              <wp:positionH relativeFrom="margin">
                <wp:align>center</wp:align>
              </wp:positionH>
              <wp:positionV relativeFrom="paragraph">
                <wp:posOffset>0</wp:posOffset>
              </wp:positionV>
              <wp:extent cx="1828800" cy="1828800"/>
              <wp:effectExtent l="0" t="0" r="0"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431FF" w14:textId="77777777" w:rsidR="009C4043" w:rsidRDefault="009C4043">
                          <w:pPr>
                            <w:pStyle w:val="afb"/>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F35840" id="_x0000_t202" coordsize="21600,21600" o:spt="202" path="m,l,21600r21600,l21600,xe">
              <v:stroke joinstyle="miter"/>
              <v:path gradientshapeok="t" o:connecttype="rect"/>
            </v:shapetype>
            <v:shape id="文本框 1" o:spid="_x0000_s1038" type="#_x0000_t202" style="position:absolute;left:0;text-align:left;margin-left:0;margin-top:0;width:2in;height:2in;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BW+qjl7gEAALYDAAAOAAAAAAAAAAAAAAAAAC4CAABkcnMvZTJvRG9jLnhtbFBL&#10;AQItABQABgAIAAAAIQAMSvDu1gAAAAUBAAAPAAAAAAAAAAAAAAAAAEgEAABkcnMvZG93bnJldi54&#10;bWxQSwUGAAAAAAQABADzAAAASwUAAAAA&#10;" filled="f" stroked="f">
              <v:textbox style="mso-fit-shape-to-text:t" inset="0,0,0,0">
                <w:txbxContent>
                  <w:p w14:paraId="124431FF" w14:textId="77777777" w:rsidR="009C4043" w:rsidRDefault="009C4043">
                    <w:pPr>
                      <w:pStyle w:val="afb"/>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05BFA" w14:textId="77777777" w:rsidR="009C4043" w:rsidRDefault="007876E0">
    <w:pPr>
      <w:pStyle w:val="afb"/>
    </w:pPr>
    <w:r>
      <w:rPr>
        <w:noProof/>
      </w:rPr>
      <mc:AlternateContent>
        <mc:Choice Requires="wps">
          <w:drawing>
            <wp:anchor distT="0" distB="0" distL="114300" distR="114300" simplePos="0" relativeHeight="251658240" behindDoc="0" locked="0" layoutInCell="1" allowOverlap="1" wp14:anchorId="29853F6B" wp14:editId="77DEBBF7">
              <wp:simplePos x="0" y="0"/>
              <wp:positionH relativeFrom="margin">
                <wp:align>center</wp:align>
              </wp:positionH>
              <wp:positionV relativeFrom="paragraph">
                <wp:posOffset>0</wp:posOffset>
              </wp:positionV>
              <wp:extent cx="70485" cy="171450"/>
              <wp:effectExtent l="2540" t="0" r="3175"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AFF71" w14:textId="77777777" w:rsidR="009C4043" w:rsidRDefault="009C4043">
                          <w:pPr>
                            <w:pStyle w:val="afb"/>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9853F6B" id="_x0000_t202" coordsize="21600,21600" o:spt="202" path="m,l,21600r21600,l21600,xe">
              <v:stroke joinstyle="miter"/>
              <v:path gradientshapeok="t" o:connecttype="rect"/>
            </v:shapetype>
            <v:shape id="文本框 2" o:spid="_x0000_s1039" type="#_x0000_t202" style="position:absolute;left:0;text-align:left;margin-left:0;margin-top:0;width:5.55pt;height:13.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" filled="f" stroked="f">
              <v:textbox style="mso-fit-shape-to-text:t" inset="0,0,0,0">
                <w:txbxContent>
                  <w:p w14:paraId="4D4AFF71" w14:textId="77777777" w:rsidR="009C4043" w:rsidRDefault="009C4043">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8D6A0" w14:textId="77777777" w:rsidR="009C4043" w:rsidRDefault="009C4043">
    <w:pPr>
      <w:pStyle w:val="afb"/>
      <w:rPr>
        <w:rFonts w:eastAsia="等线"/>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58E7" w14:textId="77777777" w:rsidR="009C4043" w:rsidRDefault="009C4043">
    <w:pPr>
      <w:pStyle w:val="af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074E" w14:textId="77777777" w:rsidR="009C4043" w:rsidRDefault="009C4043">
    <w:pPr>
      <w:pStyle w:val="af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AC41" w14:textId="77777777" w:rsidR="009C4043" w:rsidRDefault="009C4043">
    <w:pPr>
      <w:pStyle w:val="af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509E" w14:textId="77777777" w:rsidR="009C4043" w:rsidRDefault="009C4043">
    <w:pPr>
      <w:pStyle w:val="afb"/>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C6E52" w14:textId="77777777" w:rsidR="009C4043" w:rsidRDefault="009C4043">
    <w:pPr>
      <w:pStyle w:val="afb"/>
      <w:framePr w:wrap="around" w:vAnchor="text" w:hAnchor="margin" w:xAlign="center" w:y="1"/>
      <w:rPr>
        <w:rStyle w:val="affe"/>
      </w:rPr>
    </w:pPr>
    <w:r>
      <w:rPr>
        <w:rStyle w:val="affe"/>
      </w:rPr>
      <w:fldChar w:fldCharType="begin"/>
    </w:r>
    <w:r>
      <w:rPr>
        <w:rStyle w:val="affe"/>
      </w:rPr>
      <w:instrText xml:space="preserve">PAGE  </w:instrText>
    </w:r>
    <w:r>
      <w:rPr>
        <w:rStyle w:val="affe"/>
      </w:rPr>
      <w:fldChar w:fldCharType="separate"/>
    </w:r>
    <w:r>
      <w:rPr>
        <w:rStyle w:val="affe"/>
      </w:rPr>
      <w:t>v</w:t>
    </w:r>
    <w:r>
      <w:rPr>
        <w:rStyle w:val="affe"/>
      </w:rPr>
      <w:fldChar w:fldCharType="end"/>
    </w:r>
  </w:p>
  <w:p w14:paraId="7B50EE51" w14:textId="77777777" w:rsidR="009C4043" w:rsidRDefault="009C4043">
    <w:pPr>
      <w:pStyle w:val="afb"/>
      <w:ind w:right="360"/>
    </w:pPr>
  </w:p>
  <w:p w14:paraId="6AD391E8" w14:textId="77777777" w:rsidR="009C4043" w:rsidRDefault="009C40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D0C5" w14:textId="77777777" w:rsidR="00DA37AD" w:rsidRDefault="00DA37AD">
      <w:r>
        <w:separator/>
      </w:r>
    </w:p>
  </w:footnote>
  <w:footnote w:type="continuationSeparator" w:id="0">
    <w:p w14:paraId="1DF13846" w14:textId="77777777" w:rsidR="00DA37AD" w:rsidRDefault="00DA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3E883" w14:textId="77777777" w:rsidR="009C4043" w:rsidRDefault="009C40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FFFFFF81"/>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88B5B65"/>
    <w:multiLevelType w:val="multilevel"/>
    <w:tmpl w:val="088B5B65"/>
    <w:lvl w:ilvl="0">
      <w:start w:val="1"/>
      <w:numFmt w:val="upperRoman"/>
      <w:lvlText w:val="%1."/>
      <w:lvlJc w:val="left"/>
      <w:pPr>
        <w:tabs>
          <w:tab w:val="num" w:pos="425"/>
        </w:tabs>
        <w:ind w:left="425" w:hanging="425"/>
      </w:pPr>
      <w:rPr>
        <w:rFonts w:hint="eastAsia"/>
      </w:rPr>
    </w:lvl>
    <w:lvl w:ilvl="1">
      <w:start w:val="1"/>
      <w:numFmt w:val="upperLetter"/>
      <w:lvlText w:val="%2."/>
      <w:lvlJc w:val="left"/>
      <w:pPr>
        <w:tabs>
          <w:tab w:val="num" w:pos="851"/>
        </w:tabs>
        <w:ind w:left="851" w:hanging="426"/>
      </w:pPr>
      <w:rPr>
        <w:rFonts w:hint="eastAsia"/>
        <w:sz w:val="28"/>
        <w:szCs w:val="28"/>
      </w:rPr>
    </w:lvl>
    <w:lvl w:ilvl="2">
      <w:start w:val="1"/>
      <w:numFmt w:val="decimal"/>
      <w:lvlText w:val="%3."/>
      <w:lvlJc w:val="left"/>
      <w:pPr>
        <w:tabs>
          <w:tab w:val="num" w:pos="1276"/>
        </w:tabs>
        <w:ind w:left="1276" w:hanging="425"/>
      </w:pPr>
      <w:rPr>
        <w:rFonts w:hint="eastAsia"/>
        <w:b/>
        <w:i w:val="0"/>
        <w:sz w:val="24"/>
        <w:szCs w:val="24"/>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6" w15:restartNumberingAfterBreak="0">
    <w:nsid w:val="1B523DA1"/>
    <w:multiLevelType w:val="multilevel"/>
    <w:tmpl w:val="1B523DA1"/>
    <w:lvl w:ilvl="0">
      <w:start w:val="1"/>
      <w:numFmt w:val="upperRoman"/>
      <w:lvlText w:val="%1."/>
      <w:lvlJc w:val="left"/>
      <w:pPr>
        <w:tabs>
          <w:tab w:val="num" w:pos="425"/>
        </w:tabs>
        <w:ind w:left="425" w:hanging="425"/>
      </w:pPr>
      <w:rPr>
        <w:rFonts w:hint="eastAsia"/>
        <w:b/>
        <w:i w:val="0"/>
        <w:sz w:val="28"/>
        <w:szCs w:val="28"/>
      </w:rPr>
    </w:lvl>
    <w:lvl w:ilvl="1">
      <w:start w:val="1"/>
      <w:numFmt w:val="upperLetter"/>
      <w:lvlText w:val="%2."/>
      <w:lvlJc w:val="left"/>
      <w:pPr>
        <w:tabs>
          <w:tab w:val="num" w:pos="851"/>
        </w:tabs>
        <w:ind w:left="851" w:hanging="426"/>
      </w:pPr>
      <w:rPr>
        <w:rFonts w:hint="eastAsia"/>
        <w:sz w:val="28"/>
        <w:szCs w:val="28"/>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7" w15:restartNumberingAfterBreak="0">
    <w:nsid w:val="4F3B428E"/>
    <w:multiLevelType w:val="multilevel"/>
    <w:tmpl w:val="4F3B428E"/>
    <w:lvl w:ilvl="0">
      <w:start w:val="1"/>
      <w:numFmt w:val="upperRoman"/>
      <w:lvlText w:val="%1."/>
      <w:lvlJc w:val="left"/>
      <w:pPr>
        <w:tabs>
          <w:tab w:val="num" w:pos="425"/>
        </w:tabs>
        <w:ind w:left="425" w:hanging="425"/>
      </w:pPr>
      <w:rPr>
        <w:rFonts w:hint="eastAsia"/>
      </w:rPr>
    </w:lvl>
    <w:lvl w:ilvl="1">
      <w:start w:val="1"/>
      <w:numFmt w:val="upperLetter"/>
      <w:lvlText w:val="%2."/>
      <w:lvlJc w:val="left"/>
      <w:pPr>
        <w:tabs>
          <w:tab w:val="num" w:pos="851"/>
        </w:tabs>
        <w:ind w:left="851" w:hanging="426"/>
      </w:pPr>
      <w:rPr>
        <w:rFonts w:hint="eastAsia"/>
        <w:sz w:val="28"/>
        <w:szCs w:val="28"/>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8" w15:restartNumberingAfterBreak="0">
    <w:nsid w:val="788679B6"/>
    <w:multiLevelType w:val="multilevel"/>
    <w:tmpl w:val="788679B6"/>
    <w:lvl w:ilvl="0">
      <w:start w:val="1"/>
      <w:numFmt w:val="upperRoman"/>
      <w:lvlText w:val="%1."/>
      <w:lvlJc w:val="left"/>
      <w:pPr>
        <w:tabs>
          <w:tab w:val="num" w:pos="425"/>
        </w:tabs>
        <w:ind w:left="425" w:hanging="425"/>
      </w:pPr>
      <w:rPr>
        <w:rFonts w:hint="eastAsia"/>
      </w:rPr>
    </w:lvl>
    <w:lvl w:ilvl="1">
      <w:start w:val="1"/>
      <w:numFmt w:val="upperLetter"/>
      <w:pStyle w:val="211"/>
      <w:lvlText w:val="%2."/>
      <w:lvlJc w:val="left"/>
      <w:pPr>
        <w:tabs>
          <w:tab w:val="num" w:pos="851"/>
        </w:tabs>
        <w:ind w:left="851" w:hanging="426"/>
      </w:pPr>
      <w:rPr>
        <w:rFonts w:hint="eastAsia"/>
        <w:sz w:val="28"/>
        <w:szCs w:val="28"/>
      </w:rPr>
    </w:lvl>
    <w:lvl w:ilvl="2">
      <w:start w:val="1"/>
      <w:numFmt w:val="decimal"/>
      <w:pStyle w:val="311"/>
      <w:lvlText w:val="%3."/>
      <w:lvlJc w:val="left"/>
      <w:pPr>
        <w:tabs>
          <w:tab w:val="num" w:pos="1276"/>
        </w:tabs>
        <w:ind w:left="1276" w:hanging="425"/>
      </w:pPr>
      <w:rPr>
        <w:rFonts w:hint="eastAsia"/>
        <w:b/>
        <w:i w:val="0"/>
        <w:sz w:val="24"/>
        <w:szCs w:val="24"/>
      </w:rPr>
    </w:lvl>
    <w:lvl w:ilvl="3">
      <w:start w:val="1"/>
      <w:numFmt w:val="lowerLetter"/>
      <w:pStyle w:val="40505"/>
      <w:lvlText w:val="%4."/>
      <w:lvlJc w:val="left"/>
      <w:pPr>
        <w:tabs>
          <w:tab w:val="num" w:pos="1559"/>
        </w:tabs>
        <w:ind w:left="1559" w:hanging="283"/>
      </w:pPr>
      <w:rPr>
        <w:rFonts w:hint="eastAsia"/>
        <w:b w:val="0"/>
        <w:i/>
        <w:sz w:val="24"/>
        <w:szCs w:val="24"/>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num w:numId="1">
    <w:abstractNumId w:val="1"/>
  </w:num>
  <w:num w:numId="2">
    <w:abstractNumId w:val="4"/>
  </w:num>
  <w:num w:numId="3">
    <w:abstractNumId w:val="2"/>
  </w:num>
  <w:num w:numId="4">
    <w:abstractNumId w:val="3"/>
  </w:num>
  <w:num w:numId="5">
    <w:abstractNumId w:val="0"/>
  </w:num>
  <w:num w:numId="6">
    <w:abstractNumId w:val="8"/>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drawingGridHorizontalSpacing w:val="119"/>
  <w:drawingGridVerticalSpacing w:val="359"/>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JkMGUyMWQxYmNjNGVhNzZkNjMwNjMwZWVkM2EyMTUifQ=="/>
  </w:docVars>
  <w:rsids>
    <w:rsidRoot w:val="007876E0"/>
    <w:rsid w:val="0000194E"/>
    <w:rsid w:val="00033D0A"/>
    <w:rsid w:val="000434B1"/>
    <w:rsid w:val="000959EB"/>
    <w:rsid w:val="000D49EF"/>
    <w:rsid w:val="000D56A1"/>
    <w:rsid w:val="000E085E"/>
    <w:rsid w:val="000F7A00"/>
    <w:rsid w:val="00102B2D"/>
    <w:rsid w:val="00106E99"/>
    <w:rsid w:val="001336AF"/>
    <w:rsid w:val="001433AD"/>
    <w:rsid w:val="001605A9"/>
    <w:rsid w:val="001827A2"/>
    <w:rsid w:val="0019207F"/>
    <w:rsid w:val="001971FC"/>
    <w:rsid w:val="00231AB8"/>
    <w:rsid w:val="0029068D"/>
    <w:rsid w:val="002B6949"/>
    <w:rsid w:val="002B76CB"/>
    <w:rsid w:val="002E5A56"/>
    <w:rsid w:val="002F5CFE"/>
    <w:rsid w:val="0031427D"/>
    <w:rsid w:val="00335AAE"/>
    <w:rsid w:val="00374400"/>
    <w:rsid w:val="003A7413"/>
    <w:rsid w:val="003B09F8"/>
    <w:rsid w:val="003B3C7F"/>
    <w:rsid w:val="00442F92"/>
    <w:rsid w:val="004C291A"/>
    <w:rsid w:val="004D3DC4"/>
    <w:rsid w:val="004F6CC9"/>
    <w:rsid w:val="005150C2"/>
    <w:rsid w:val="00534152"/>
    <w:rsid w:val="00540FD7"/>
    <w:rsid w:val="00555311"/>
    <w:rsid w:val="00574EEF"/>
    <w:rsid w:val="006547CA"/>
    <w:rsid w:val="006600BE"/>
    <w:rsid w:val="006608FF"/>
    <w:rsid w:val="00672BD6"/>
    <w:rsid w:val="006A0A4E"/>
    <w:rsid w:val="006D6D57"/>
    <w:rsid w:val="00742351"/>
    <w:rsid w:val="00744EB8"/>
    <w:rsid w:val="00752360"/>
    <w:rsid w:val="00757F74"/>
    <w:rsid w:val="007614DD"/>
    <w:rsid w:val="00761EF4"/>
    <w:rsid w:val="00761F73"/>
    <w:rsid w:val="00765DA7"/>
    <w:rsid w:val="00781B68"/>
    <w:rsid w:val="007823F6"/>
    <w:rsid w:val="007855CE"/>
    <w:rsid w:val="007876E0"/>
    <w:rsid w:val="00791CCD"/>
    <w:rsid w:val="007E61AA"/>
    <w:rsid w:val="00845E78"/>
    <w:rsid w:val="00856EEB"/>
    <w:rsid w:val="0087022B"/>
    <w:rsid w:val="00877D85"/>
    <w:rsid w:val="008D5212"/>
    <w:rsid w:val="008E2327"/>
    <w:rsid w:val="00995952"/>
    <w:rsid w:val="009B63BE"/>
    <w:rsid w:val="009C4043"/>
    <w:rsid w:val="009C4369"/>
    <w:rsid w:val="009E22D5"/>
    <w:rsid w:val="00A012B6"/>
    <w:rsid w:val="00A44042"/>
    <w:rsid w:val="00AA0BA5"/>
    <w:rsid w:val="00AF1566"/>
    <w:rsid w:val="00AF19F8"/>
    <w:rsid w:val="00AF6D7A"/>
    <w:rsid w:val="00B21757"/>
    <w:rsid w:val="00B300C3"/>
    <w:rsid w:val="00B42312"/>
    <w:rsid w:val="00B4252A"/>
    <w:rsid w:val="00B52B01"/>
    <w:rsid w:val="00B92C15"/>
    <w:rsid w:val="00BC77F2"/>
    <w:rsid w:val="00BD00AD"/>
    <w:rsid w:val="00C26F5D"/>
    <w:rsid w:val="00C27463"/>
    <w:rsid w:val="00C81AA9"/>
    <w:rsid w:val="00CB1490"/>
    <w:rsid w:val="00CB4520"/>
    <w:rsid w:val="00CC1F36"/>
    <w:rsid w:val="00D007AB"/>
    <w:rsid w:val="00D27A15"/>
    <w:rsid w:val="00D31CC6"/>
    <w:rsid w:val="00D45B2F"/>
    <w:rsid w:val="00D521A3"/>
    <w:rsid w:val="00D5538B"/>
    <w:rsid w:val="00D8241D"/>
    <w:rsid w:val="00DA0FDC"/>
    <w:rsid w:val="00DA37AD"/>
    <w:rsid w:val="00DF0A4D"/>
    <w:rsid w:val="00E233FF"/>
    <w:rsid w:val="00E52B00"/>
    <w:rsid w:val="00E61F6B"/>
    <w:rsid w:val="00E944A6"/>
    <w:rsid w:val="00F664FC"/>
    <w:rsid w:val="00F7537B"/>
    <w:rsid w:val="00F94A6A"/>
    <w:rsid w:val="00FE186C"/>
    <w:rsid w:val="00FE6C65"/>
    <w:rsid w:val="452C3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63F1789"/>
  <w15:chartTrackingRefBased/>
  <w15:docId w15:val="{EF2A2174-636B-4769-94BF-379E7F56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uiPriority="99"/>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semiHidden="1"/>
    <w:lsdException w:name="Strong" w:qFormat="1"/>
    <w:lsdException w:name="Emphasis"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tabs>
        <w:tab w:val="right" w:pos="8640"/>
      </w:tabs>
      <w:jc w:val="both"/>
    </w:pPr>
    <w:rPr>
      <w:rFonts w:ascii="Garamond" w:eastAsia="Times New Roman" w:hAnsi="Garamond"/>
      <w:spacing w:val="-2"/>
      <w:sz w:val="24"/>
    </w:rPr>
  </w:style>
  <w:style w:type="paragraph" w:styleId="1">
    <w:name w:val="heading 1"/>
    <w:basedOn w:val="a0"/>
    <w:next w:val="a1"/>
    <w:qFormat/>
    <w:pPr>
      <w:keepNext/>
      <w:spacing w:before="280" w:line="360" w:lineRule="auto"/>
      <w:jc w:val="left"/>
      <w:outlineLvl w:val="0"/>
    </w:pPr>
    <w:rPr>
      <w:b/>
    </w:rPr>
  </w:style>
  <w:style w:type="paragraph" w:styleId="20">
    <w:name w:val="heading 2"/>
    <w:basedOn w:val="a0"/>
    <w:next w:val="a1"/>
    <w:qFormat/>
    <w:pPr>
      <w:keepNext/>
      <w:spacing w:beforeLines="100" w:afterLines="100" w:line="360" w:lineRule="auto"/>
      <w:jc w:val="left"/>
      <w:outlineLvl w:val="1"/>
    </w:pPr>
    <w:rPr>
      <w:rFonts w:ascii="Times New Roman" w:eastAsia="宋体" w:hAnsi="Times New Roman"/>
      <w:b/>
      <w:kern w:val="28"/>
      <w:sz w:val="32"/>
    </w:rPr>
  </w:style>
  <w:style w:type="paragraph" w:styleId="30">
    <w:name w:val="heading 3"/>
    <w:basedOn w:val="a0"/>
    <w:next w:val="a1"/>
    <w:qFormat/>
    <w:pPr>
      <w:keepNext/>
      <w:spacing w:beforeLines="100" w:afterLines="100" w:line="360" w:lineRule="auto"/>
      <w:jc w:val="left"/>
      <w:outlineLvl w:val="2"/>
    </w:pPr>
    <w:rPr>
      <w:rFonts w:ascii="Times New Roman" w:eastAsia="宋体" w:hAnsi="Times New Roman"/>
      <w:i/>
      <w:spacing w:val="0"/>
      <w:kern w:val="28"/>
      <w:sz w:val="28"/>
    </w:rPr>
  </w:style>
  <w:style w:type="paragraph" w:styleId="40">
    <w:name w:val="heading 4"/>
    <w:basedOn w:val="a0"/>
    <w:next w:val="a1"/>
    <w:qFormat/>
    <w:pPr>
      <w:keepNext/>
      <w:spacing w:line="360" w:lineRule="auto"/>
      <w:jc w:val="left"/>
      <w:outlineLvl w:val="3"/>
    </w:pPr>
    <w:rPr>
      <w:i/>
      <w:spacing w:val="0"/>
      <w:kern w:val="28"/>
    </w:rPr>
  </w:style>
  <w:style w:type="paragraph" w:styleId="50">
    <w:name w:val="heading 5"/>
    <w:basedOn w:val="a0"/>
    <w:next w:val="a1"/>
    <w:qFormat/>
    <w:pPr>
      <w:keepNext/>
      <w:spacing w:line="360" w:lineRule="auto"/>
      <w:jc w:val="center"/>
      <w:outlineLvl w:val="4"/>
    </w:pPr>
    <w:rPr>
      <w:i/>
      <w:spacing w:val="0"/>
      <w:kern w:val="28"/>
    </w:rPr>
  </w:style>
  <w:style w:type="paragraph" w:styleId="6">
    <w:name w:val="heading 6"/>
    <w:basedOn w:val="a0"/>
    <w:next w:val="a1"/>
    <w:qFormat/>
    <w:pPr>
      <w:keepNext/>
      <w:spacing w:before="120" w:after="80"/>
      <w:jc w:val="center"/>
      <w:outlineLvl w:val="5"/>
    </w:pPr>
    <w:rPr>
      <w:smallCaps/>
      <w:spacing w:val="20"/>
      <w:kern w:val="28"/>
    </w:rPr>
  </w:style>
  <w:style w:type="paragraph" w:styleId="7">
    <w:name w:val="heading 7"/>
    <w:basedOn w:val="a0"/>
    <w:next w:val="a1"/>
    <w:qFormat/>
    <w:pPr>
      <w:keepNext/>
      <w:spacing w:before="80" w:after="60"/>
      <w:outlineLvl w:val="6"/>
    </w:pPr>
    <w:rPr>
      <w:caps/>
      <w:spacing w:val="0"/>
      <w:kern w:val="28"/>
    </w:rPr>
  </w:style>
  <w:style w:type="paragraph" w:styleId="8">
    <w:name w:val="heading 8"/>
    <w:basedOn w:val="a0"/>
    <w:next w:val="a1"/>
    <w:qFormat/>
    <w:pPr>
      <w:keepNext/>
      <w:spacing w:line="360" w:lineRule="auto"/>
      <w:jc w:val="center"/>
      <w:outlineLvl w:val="7"/>
    </w:pPr>
    <w:rPr>
      <w:kern w:val="28"/>
    </w:rPr>
  </w:style>
  <w:style w:type="paragraph" w:styleId="9">
    <w:name w:val="heading 9"/>
    <w:basedOn w:val="a0"/>
    <w:next w:val="a1"/>
    <w:qFormat/>
    <w:pPr>
      <w:keepNext/>
      <w:spacing w:line="360" w:lineRule="auto"/>
      <w:jc w:val="left"/>
      <w:outlineLvl w:val="8"/>
    </w:pPr>
    <w:rPr>
      <w:kern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basedOn w:val="a1"/>
    <w:semiHidden/>
    <w:pPr>
      <w:spacing w:after="120" w:line="240" w:lineRule="auto"/>
    </w:pPr>
    <w:rPr>
      <w:rFonts w:ascii="Courier New" w:hAnsi="Courier New"/>
    </w:rPr>
  </w:style>
  <w:style w:type="paragraph" w:styleId="a1">
    <w:name w:val="Body Text"/>
    <w:basedOn w:val="a0"/>
    <w:semiHidden/>
    <w:pPr>
      <w:spacing w:after="280" w:line="360" w:lineRule="auto"/>
    </w:pPr>
  </w:style>
  <w:style w:type="paragraph" w:styleId="31">
    <w:name w:val="List 3"/>
    <w:basedOn w:val="a6"/>
    <w:semiHidden/>
    <w:pPr>
      <w:tabs>
        <w:tab w:val="clear" w:pos="720"/>
        <w:tab w:val="left" w:pos="1440"/>
      </w:tabs>
      <w:ind w:left="1440"/>
    </w:pPr>
  </w:style>
  <w:style w:type="paragraph" w:styleId="a6">
    <w:name w:val="List"/>
    <w:basedOn w:val="a1"/>
    <w:semiHidden/>
    <w:pPr>
      <w:tabs>
        <w:tab w:val="left" w:pos="720"/>
      </w:tabs>
      <w:spacing w:after="80"/>
      <w:ind w:left="720" w:hanging="360"/>
    </w:pPr>
  </w:style>
  <w:style w:type="paragraph" w:styleId="TOC7">
    <w:name w:val="toc 7"/>
    <w:basedOn w:val="a0"/>
    <w:next w:val="a0"/>
    <w:semiHidden/>
    <w:pPr>
      <w:tabs>
        <w:tab w:val="clear" w:pos="8640"/>
      </w:tabs>
      <w:ind w:left="1440"/>
      <w:jc w:val="left"/>
    </w:pPr>
    <w:rPr>
      <w:rFonts w:ascii="Times New Roman" w:hAnsi="Times New Roman"/>
      <w:sz w:val="20"/>
    </w:rPr>
  </w:style>
  <w:style w:type="paragraph" w:styleId="21">
    <w:name w:val="List Number 2"/>
    <w:basedOn w:val="a7"/>
    <w:semiHidden/>
    <w:pPr>
      <w:ind w:left="360"/>
    </w:pPr>
  </w:style>
  <w:style w:type="paragraph" w:styleId="a7">
    <w:name w:val="List Number"/>
    <w:basedOn w:val="a6"/>
    <w:semiHidden/>
    <w:pPr>
      <w:tabs>
        <w:tab w:val="clear" w:pos="720"/>
        <w:tab w:val="clear" w:pos="8640"/>
        <w:tab w:val="right" w:leader="dot" w:pos="7440"/>
      </w:tabs>
      <w:spacing w:after="0"/>
      <w:ind w:left="0" w:firstLine="0"/>
    </w:pPr>
  </w:style>
  <w:style w:type="paragraph" w:styleId="a8">
    <w:name w:val="table of authorities"/>
    <w:basedOn w:val="a0"/>
    <w:semiHidden/>
    <w:pPr>
      <w:tabs>
        <w:tab w:val="right" w:leader="dot" w:pos="8640"/>
      </w:tabs>
      <w:ind w:left="360" w:hanging="360"/>
    </w:pPr>
  </w:style>
  <w:style w:type="paragraph" w:styleId="a9">
    <w:name w:val="Note Heading"/>
    <w:basedOn w:val="a0"/>
    <w:next w:val="a0"/>
    <w:semiHidden/>
  </w:style>
  <w:style w:type="paragraph" w:styleId="4">
    <w:name w:val="List Bullet 4"/>
    <w:basedOn w:val="a0"/>
    <w:semiHidden/>
    <w:pPr>
      <w:numPr>
        <w:numId w:val="1"/>
      </w:numPr>
      <w:tabs>
        <w:tab w:val="left" w:pos="1209"/>
      </w:tabs>
    </w:pPr>
  </w:style>
  <w:style w:type="paragraph" w:styleId="80">
    <w:name w:val="index 8"/>
    <w:basedOn w:val="a0"/>
    <w:next w:val="a0"/>
    <w:semiHidden/>
    <w:pPr>
      <w:tabs>
        <w:tab w:val="clear" w:pos="8640"/>
      </w:tabs>
      <w:ind w:left="1920" w:hanging="240"/>
    </w:pPr>
  </w:style>
  <w:style w:type="paragraph" w:styleId="aa">
    <w:name w:val="E-mail Signature"/>
    <w:basedOn w:val="a0"/>
    <w:semiHidden/>
  </w:style>
  <w:style w:type="paragraph" w:styleId="ab">
    <w:name w:val="Normal Indent"/>
    <w:basedOn w:val="a0"/>
    <w:semiHidden/>
    <w:pPr>
      <w:ind w:left="720"/>
    </w:pPr>
  </w:style>
  <w:style w:type="paragraph" w:styleId="ac">
    <w:name w:val="caption"/>
    <w:basedOn w:val="a0"/>
    <w:next w:val="a1"/>
    <w:qFormat/>
    <w:pPr>
      <w:spacing w:after="560"/>
      <w:ind w:left="1920" w:right="1920"/>
    </w:pPr>
    <w:rPr>
      <w:spacing w:val="0"/>
      <w:sz w:val="18"/>
    </w:rPr>
  </w:style>
  <w:style w:type="paragraph" w:styleId="51">
    <w:name w:val="index 5"/>
    <w:basedOn w:val="a0"/>
    <w:semiHidden/>
    <w:pPr>
      <w:tabs>
        <w:tab w:val="right" w:leader="dot" w:pos="3960"/>
      </w:tabs>
      <w:ind w:left="1080" w:hanging="720"/>
    </w:pPr>
    <w:rPr>
      <w:i/>
      <w:spacing w:val="0"/>
      <w:sz w:val="20"/>
    </w:rPr>
  </w:style>
  <w:style w:type="paragraph" w:styleId="a">
    <w:name w:val="List Bullet"/>
    <w:basedOn w:val="a0"/>
    <w:semiHidden/>
    <w:pPr>
      <w:numPr>
        <w:numId w:val="2"/>
      </w:numPr>
      <w:tabs>
        <w:tab w:val="left" w:pos="360"/>
      </w:tabs>
    </w:pPr>
  </w:style>
  <w:style w:type="paragraph" w:styleId="ad">
    <w:name w:val="envelope address"/>
    <w:basedOn w:val="a0"/>
    <w:semiHidden/>
    <w:pPr>
      <w:framePr w:w="7920" w:h="1980" w:hRule="exact" w:hSpace="180" w:wrap="auto" w:hAnchor="page" w:xAlign="center" w:yAlign="bottom"/>
      <w:ind w:left="2880"/>
    </w:pPr>
    <w:rPr>
      <w:rFonts w:ascii="Arial" w:hAnsi="Arial" w:cs="Arial"/>
      <w:szCs w:val="24"/>
    </w:rPr>
  </w:style>
  <w:style w:type="paragraph" w:styleId="ae">
    <w:name w:val="Document Map"/>
    <w:basedOn w:val="a0"/>
    <w:semiHidden/>
    <w:pPr>
      <w:shd w:val="clear" w:color="auto" w:fill="000080"/>
    </w:pPr>
    <w:rPr>
      <w:rFonts w:ascii="宋体" w:eastAsia="宋体"/>
    </w:rPr>
  </w:style>
  <w:style w:type="paragraph" w:styleId="af">
    <w:name w:val="toa heading"/>
    <w:basedOn w:val="a0"/>
    <w:next w:val="a8"/>
    <w:semiHidden/>
    <w:pPr>
      <w:keepNext/>
      <w:keepLines/>
      <w:spacing w:before="280"/>
      <w:jc w:val="left"/>
    </w:pPr>
    <w:rPr>
      <w:b/>
      <w:kern w:val="28"/>
    </w:rPr>
  </w:style>
  <w:style w:type="paragraph" w:styleId="af0">
    <w:name w:val="annotation text"/>
    <w:basedOn w:val="a0"/>
    <w:semiHidden/>
    <w:pPr>
      <w:tabs>
        <w:tab w:val="left" w:pos="187"/>
      </w:tabs>
      <w:spacing w:after="120" w:line="220" w:lineRule="exact"/>
      <w:ind w:left="187" w:hanging="187"/>
    </w:pPr>
  </w:style>
  <w:style w:type="paragraph" w:styleId="60">
    <w:name w:val="index 6"/>
    <w:basedOn w:val="a0"/>
    <w:next w:val="a0"/>
    <w:semiHidden/>
    <w:pPr>
      <w:tabs>
        <w:tab w:val="clear" w:pos="8640"/>
      </w:tabs>
      <w:ind w:left="1440" w:hanging="240"/>
    </w:pPr>
  </w:style>
  <w:style w:type="paragraph" w:styleId="af1">
    <w:name w:val="Salutation"/>
    <w:basedOn w:val="a0"/>
    <w:next w:val="a0"/>
    <w:semiHidden/>
  </w:style>
  <w:style w:type="paragraph" w:styleId="32">
    <w:name w:val="Body Text 3"/>
    <w:basedOn w:val="a0"/>
    <w:semiHidden/>
    <w:pPr>
      <w:spacing w:after="120"/>
    </w:pPr>
    <w:rPr>
      <w:sz w:val="16"/>
      <w:szCs w:val="16"/>
    </w:rPr>
  </w:style>
  <w:style w:type="paragraph" w:styleId="af2">
    <w:name w:val="Closing"/>
    <w:basedOn w:val="a0"/>
    <w:semiHidden/>
    <w:pPr>
      <w:ind w:left="4252"/>
    </w:pPr>
  </w:style>
  <w:style w:type="paragraph" w:styleId="3">
    <w:name w:val="List Bullet 3"/>
    <w:basedOn w:val="a0"/>
    <w:semiHidden/>
    <w:pPr>
      <w:numPr>
        <w:numId w:val="3"/>
      </w:numPr>
      <w:tabs>
        <w:tab w:val="left" w:pos="926"/>
      </w:tabs>
    </w:pPr>
  </w:style>
  <w:style w:type="paragraph" w:styleId="af3">
    <w:name w:val="Body Text Indent"/>
    <w:basedOn w:val="a1"/>
    <w:semiHidden/>
    <w:pPr>
      <w:spacing w:after="0" w:line="240" w:lineRule="auto"/>
      <w:ind w:left="360" w:hanging="360"/>
      <w:jc w:val="left"/>
    </w:pPr>
  </w:style>
  <w:style w:type="paragraph" w:styleId="33">
    <w:name w:val="List Number 3"/>
    <w:basedOn w:val="a7"/>
    <w:semiHidden/>
    <w:pPr>
      <w:ind w:left="720"/>
    </w:pPr>
  </w:style>
  <w:style w:type="paragraph" w:styleId="22">
    <w:name w:val="List 2"/>
    <w:basedOn w:val="a6"/>
    <w:semiHidden/>
    <w:pPr>
      <w:tabs>
        <w:tab w:val="clear" w:pos="720"/>
        <w:tab w:val="left" w:pos="1080"/>
      </w:tabs>
      <w:ind w:left="1080"/>
    </w:pPr>
  </w:style>
  <w:style w:type="paragraph" w:styleId="af4">
    <w:name w:val="List Continue"/>
    <w:basedOn w:val="a6"/>
    <w:semiHidden/>
    <w:pPr>
      <w:tabs>
        <w:tab w:val="clear" w:pos="720"/>
      </w:tabs>
      <w:spacing w:after="160"/>
    </w:pPr>
  </w:style>
  <w:style w:type="paragraph" w:styleId="af5">
    <w:name w:val="Block Text"/>
    <w:basedOn w:val="a0"/>
    <w:semiHidden/>
    <w:pPr>
      <w:spacing w:after="120"/>
      <w:ind w:left="1440" w:right="1440"/>
    </w:pPr>
  </w:style>
  <w:style w:type="paragraph" w:styleId="2">
    <w:name w:val="List Bullet 2"/>
    <w:basedOn w:val="a0"/>
    <w:semiHidden/>
    <w:pPr>
      <w:numPr>
        <w:numId w:val="4"/>
      </w:numPr>
      <w:tabs>
        <w:tab w:val="left" w:pos="643"/>
      </w:tabs>
    </w:pPr>
  </w:style>
  <w:style w:type="paragraph" w:styleId="HTML">
    <w:name w:val="HTML Address"/>
    <w:basedOn w:val="a0"/>
    <w:semiHidden/>
    <w:rPr>
      <w:i/>
      <w:iCs/>
    </w:rPr>
  </w:style>
  <w:style w:type="paragraph" w:styleId="41">
    <w:name w:val="index 4"/>
    <w:basedOn w:val="a0"/>
    <w:semiHidden/>
    <w:pPr>
      <w:tabs>
        <w:tab w:val="right" w:leader="dot" w:pos="3960"/>
      </w:tabs>
      <w:ind w:left="1080" w:hanging="720"/>
    </w:pPr>
    <w:rPr>
      <w:i/>
      <w:spacing w:val="0"/>
      <w:sz w:val="20"/>
    </w:rPr>
  </w:style>
  <w:style w:type="paragraph" w:styleId="TOC5">
    <w:name w:val="toc 5"/>
    <w:basedOn w:val="a0"/>
    <w:semiHidden/>
    <w:pPr>
      <w:tabs>
        <w:tab w:val="clear" w:pos="8640"/>
      </w:tabs>
      <w:ind w:left="960"/>
      <w:jc w:val="left"/>
    </w:pPr>
    <w:rPr>
      <w:rFonts w:ascii="Times New Roman" w:hAnsi="Times New Roman"/>
      <w:sz w:val="20"/>
    </w:rPr>
  </w:style>
  <w:style w:type="paragraph" w:styleId="TOC3">
    <w:name w:val="toc 3"/>
    <w:basedOn w:val="a0"/>
    <w:uiPriority w:val="39"/>
    <w:pPr>
      <w:tabs>
        <w:tab w:val="clear" w:pos="8640"/>
      </w:tabs>
      <w:ind w:left="480"/>
      <w:jc w:val="left"/>
    </w:pPr>
    <w:rPr>
      <w:rFonts w:ascii="Times New Roman" w:hAnsi="Times New Roman"/>
      <w:sz w:val="20"/>
    </w:rPr>
  </w:style>
  <w:style w:type="paragraph" w:styleId="af6">
    <w:name w:val="Plain Text"/>
    <w:basedOn w:val="a0"/>
    <w:semiHidden/>
    <w:rPr>
      <w:rFonts w:ascii="Courier New" w:hAnsi="Courier New" w:cs="Courier New"/>
      <w:sz w:val="20"/>
    </w:rPr>
  </w:style>
  <w:style w:type="paragraph" w:styleId="5">
    <w:name w:val="List Bullet 5"/>
    <w:basedOn w:val="a0"/>
    <w:semiHidden/>
    <w:pPr>
      <w:numPr>
        <w:numId w:val="5"/>
      </w:numPr>
      <w:tabs>
        <w:tab w:val="left" w:pos="1492"/>
      </w:tabs>
    </w:pPr>
  </w:style>
  <w:style w:type="paragraph" w:styleId="42">
    <w:name w:val="List Number 4"/>
    <w:basedOn w:val="a7"/>
    <w:semiHidden/>
    <w:pPr>
      <w:ind w:left="1080"/>
    </w:pPr>
  </w:style>
  <w:style w:type="paragraph" w:styleId="TOC8">
    <w:name w:val="toc 8"/>
    <w:basedOn w:val="a0"/>
    <w:next w:val="a0"/>
    <w:semiHidden/>
    <w:pPr>
      <w:tabs>
        <w:tab w:val="clear" w:pos="8640"/>
      </w:tabs>
      <w:ind w:left="1680"/>
      <w:jc w:val="left"/>
    </w:pPr>
    <w:rPr>
      <w:rFonts w:ascii="Times New Roman" w:hAnsi="Times New Roman"/>
      <w:sz w:val="20"/>
    </w:rPr>
  </w:style>
  <w:style w:type="paragraph" w:styleId="34">
    <w:name w:val="index 3"/>
    <w:basedOn w:val="a0"/>
    <w:semiHidden/>
    <w:pPr>
      <w:tabs>
        <w:tab w:val="right" w:leader="dot" w:pos="3960"/>
      </w:tabs>
      <w:ind w:left="1080" w:hanging="720"/>
    </w:pPr>
    <w:rPr>
      <w:spacing w:val="0"/>
      <w:sz w:val="20"/>
    </w:rPr>
  </w:style>
  <w:style w:type="paragraph" w:styleId="af7">
    <w:name w:val="Date"/>
    <w:basedOn w:val="a1"/>
    <w:semiHidden/>
    <w:pPr>
      <w:spacing w:after="560"/>
      <w:jc w:val="center"/>
    </w:pPr>
  </w:style>
  <w:style w:type="paragraph" w:styleId="23">
    <w:name w:val="Body Text Indent 2"/>
    <w:basedOn w:val="a0"/>
    <w:semiHidden/>
    <w:pPr>
      <w:spacing w:after="120" w:line="480" w:lineRule="auto"/>
      <w:ind w:left="283"/>
    </w:pPr>
  </w:style>
  <w:style w:type="paragraph" w:styleId="af8">
    <w:name w:val="endnote text"/>
    <w:basedOn w:val="a0"/>
    <w:semiHidden/>
    <w:pPr>
      <w:tabs>
        <w:tab w:val="left" w:pos="187"/>
      </w:tabs>
      <w:spacing w:after="120" w:line="220" w:lineRule="exact"/>
      <w:ind w:left="187" w:hanging="187"/>
    </w:pPr>
    <w:rPr>
      <w:sz w:val="18"/>
    </w:rPr>
  </w:style>
  <w:style w:type="paragraph" w:styleId="52">
    <w:name w:val="List Continue 5"/>
    <w:basedOn w:val="af4"/>
    <w:semiHidden/>
    <w:pPr>
      <w:ind w:left="2160"/>
    </w:pPr>
  </w:style>
  <w:style w:type="paragraph" w:styleId="af9">
    <w:name w:val="Balloon Text"/>
    <w:basedOn w:val="a0"/>
    <w:link w:val="afa"/>
    <w:uiPriority w:val="99"/>
    <w:unhideWhenUsed/>
    <w:rPr>
      <w:sz w:val="18"/>
      <w:szCs w:val="18"/>
    </w:rPr>
  </w:style>
  <w:style w:type="character" w:customStyle="1" w:styleId="afa">
    <w:name w:val="批注框文本 字符"/>
    <w:link w:val="af9"/>
    <w:uiPriority w:val="99"/>
    <w:semiHidden/>
    <w:rPr>
      <w:rFonts w:ascii="Garamond" w:eastAsia="Times New Roman" w:hAnsi="Garamond"/>
      <w:spacing w:val="-2"/>
      <w:sz w:val="18"/>
      <w:szCs w:val="18"/>
      <w:lang w:eastAsia="zh-CN"/>
    </w:rPr>
  </w:style>
  <w:style w:type="paragraph" w:styleId="afb">
    <w:name w:val="footer"/>
    <w:basedOn w:val="a0"/>
    <w:link w:val="afc"/>
    <w:uiPriority w:val="99"/>
    <w:pPr>
      <w:keepLines/>
      <w:tabs>
        <w:tab w:val="center" w:pos="4320"/>
      </w:tabs>
      <w:jc w:val="center"/>
    </w:pPr>
  </w:style>
  <w:style w:type="character" w:customStyle="1" w:styleId="afc">
    <w:name w:val="页脚 字符"/>
    <w:link w:val="afb"/>
    <w:uiPriority w:val="99"/>
    <w:rPr>
      <w:rFonts w:ascii="Garamond" w:eastAsia="Times New Roman" w:hAnsi="Garamond"/>
      <w:spacing w:val="-2"/>
      <w:sz w:val="24"/>
      <w:lang w:eastAsia="zh-CN"/>
    </w:rPr>
  </w:style>
  <w:style w:type="paragraph" w:styleId="afd">
    <w:name w:val="envelope return"/>
    <w:basedOn w:val="a0"/>
    <w:semiHidden/>
    <w:rPr>
      <w:rFonts w:ascii="Arial" w:hAnsi="Arial" w:cs="Arial"/>
      <w:sz w:val="20"/>
    </w:rPr>
  </w:style>
  <w:style w:type="paragraph" w:styleId="afe">
    <w:name w:val="header"/>
    <w:basedOn w:val="a0"/>
    <w:link w:val="aff"/>
    <w:uiPriority w:val="99"/>
    <w:pPr>
      <w:keepLines/>
      <w:tabs>
        <w:tab w:val="center" w:pos="4320"/>
      </w:tabs>
      <w:jc w:val="center"/>
    </w:pPr>
  </w:style>
  <w:style w:type="character" w:customStyle="1" w:styleId="aff">
    <w:name w:val="页眉 字符"/>
    <w:link w:val="afe"/>
    <w:uiPriority w:val="99"/>
    <w:rPr>
      <w:rFonts w:ascii="Garamond" w:eastAsia="Times New Roman" w:hAnsi="Garamond"/>
      <w:spacing w:val="-2"/>
      <w:sz w:val="24"/>
      <w:lang w:eastAsia="zh-CN"/>
    </w:rPr>
  </w:style>
  <w:style w:type="paragraph" w:styleId="aff0">
    <w:name w:val="Signature"/>
    <w:basedOn w:val="a0"/>
    <w:semiHidden/>
    <w:pPr>
      <w:ind w:left="4252"/>
    </w:pPr>
  </w:style>
  <w:style w:type="paragraph" w:styleId="TOC1">
    <w:name w:val="toc 1"/>
    <w:basedOn w:val="a0"/>
    <w:uiPriority w:val="39"/>
    <w:pPr>
      <w:tabs>
        <w:tab w:val="clear" w:pos="8640"/>
      </w:tabs>
      <w:spacing w:before="120"/>
      <w:jc w:val="left"/>
    </w:pPr>
    <w:rPr>
      <w:rFonts w:ascii="Times New Roman" w:hAnsi="Times New Roman"/>
      <w:b/>
      <w:bCs/>
      <w:iCs/>
      <w:szCs w:val="24"/>
    </w:rPr>
  </w:style>
  <w:style w:type="paragraph" w:styleId="43">
    <w:name w:val="List Continue 4"/>
    <w:basedOn w:val="af4"/>
    <w:semiHidden/>
    <w:pPr>
      <w:ind w:left="1800"/>
    </w:pPr>
  </w:style>
  <w:style w:type="paragraph" w:styleId="TOC4">
    <w:name w:val="toc 4"/>
    <w:basedOn w:val="a0"/>
    <w:uiPriority w:val="39"/>
    <w:pPr>
      <w:tabs>
        <w:tab w:val="clear" w:pos="8640"/>
      </w:tabs>
      <w:ind w:left="720"/>
      <w:jc w:val="left"/>
    </w:pPr>
    <w:rPr>
      <w:rFonts w:ascii="Times New Roman" w:hAnsi="Times New Roman"/>
      <w:sz w:val="20"/>
    </w:rPr>
  </w:style>
  <w:style w:type="paragraph" w:styleId="aff1">
    <w:name w:val="index heading"/>
    <w:basedOn w:val="a0"/>
    <w:next w:val="10"/>
    <w:semiHidden/>
    <w:pPr>
      <w:keepNext/>
      <w:spacing w:before="280"/>
    </w:pPr>
    <w:rPr>
      <w:kern w:val="28"/>
      <w:sz w:val="27"/>
    </w:rPr>
  </w:style>
  <w:style w:type="paragraph" w:styleId="10">
    <w:name w:val="index 1"/>
    <w:basedOn w:val="a0"/>
    <w:semiHidden/>
    <w:pPr>
      <w:tabs>
        <w:tab w:val="right" w:leader="dot" w:pos="3960"/>
      </w:tabs>
      <w:ind w:left="720" w:hanging="720"/>
      <w:jc w:val="left"/>
    </w:pPr>
    <w:rPr>
      <w:sz w:val="20"/>
    </w:rPr>
  </w:style>
  <w:style w:type="paragraph" w:styleId="aff2">
    <w:name w:val="Subtitle"/>
    <w:basedOn w:val="aff3"/>
    <w:next w:val="a1"/>
    <w:qFormat/>
    <w:pPr>
      <w:spacing w:after="0" w:line="480" w:lineRule="auto"/>
    </w:pPr>
    <w:rPr>
      <w:caps w:val="0"/>
    </w:rPr>
  </w:style>
  <w:style w:type="paragraph" w:styleId="aff3">
    <w:name w:val="Title"/>
    <w:basedOn w:val="aff4"/>
    <w:next w:val="aff2"/>
    <w:qFormat/>
    <w:pPr>
      <w:spacing w:after="280" w:line="240" w:lineRule="auto"/>
      <w:ind w:left="1920" w:right="1920"/>
      <w:jc w:val="center"/>
    </w:pPr>
    <w:rPr>
      <w:b w:val="0"/>
      <w:caps/>
    </w:rPr>
  </w:style>
  <w:style w:type="paragraph" w:customStyle="1" w:styleId="aff4">
    <w:name w:val="基准标题"/>
    <w:basedOn w:val="a0"/>
    <w:next w:val="a1"/>
    <w:pPr>
      <w:keepNext/>
      <w:keepLines/>
      <w:spacing w:line="360" w:lineRule="auto"/>
      <w:jc w:val="left"/>
    </w:pPr>
    <w:rPr>
      <w:b/>
      <w:kern w:val="28"/>
    </w:rPr>
  </w:style>
  <w:style w:type="paragraph" w:styleId="53">
    <w:name w:val="List Number 5"/>
    <w:basedOn w:val="a7"/>
    <w:semiHidden/>
    <w:pPr>
      <w:ind w:left="1440"/>
    </w:pPr>
  </w:style>
  <w:style w:type="paragraph" w:styleId="aff5">
    <w:name w:val="footnote text"/>
    <w:basedOn w:val="aff6"/>
    <w:semiHidden/>
    <w:pPr>
      <w:spacing w:after="120"/>
    </w:pPr>
  </w:style>
  <w:style w:type="paragraph" w:customStyle="1" w:styleId="aff6">
    <w:name w:val="基准页脚样式"/>
    <w:basedOn w:val="a0"/>
    <w:pPr>
      <w:tabs>
        <w:tab w:val="left" w:pos="187"/>
      </w:tabs>
      <w:spacing w:line="220" w:lineRule="exact"/>
      <w:ind w:left="187" w:hanging="187"/>
    </w:pPr>
    <w:rPr>
      <w:sz w:val="18"/>
    </w:rPr>
  </w:style>
  <w:style w:type="paragraph" w:styleId="TOC6">
    <w:name w:val="toc 6"/>
    <w:basedOn w:val="a0"/>
    <w:next w:val="a0"/>
    <w:semiHidden/>
    <w:pPr>
      <w:tabs>
        <w:tab w:val="clear" w:pos="8640"/>
      </w:tabs>
      <w:ind w:left="1200"/>
      <w:jc w:val="left"/>
    </w:pPr>
    <w:rPr>
      <w:rFonts w:ascii="Times New Roman" w:hAnsi="Times New Roman"/>
      <w:sz w:val="20"/>
    </w:rPr>
  </w:style>
  <w:style w:type="paragraph" w:styleId="54">
    <w:name w:val="List 5"/>
    <w:basedOn w:val="a6"/>
    <w:semiHidden/>
    <w:pPr>
      <w:tabs>
        <w:tab w:val="clear" w:pos="720"/>
        <w:tab w:val="left" w:pos="2160"/>
      </w:tabs>
      <w:ind w:left="2160"/>
    </w:pPr>
  </w:style>
  <w:style w:type="paragraph" w:styleId="35">
    <w:name w:val="Body Text Indent 3"/>
    <w:basedOn w:val="a0"/>
    <w:semiHidden/>
    <w:pPr>
      <w:spacing w:after="120"/>
      <w:ind w:left="283"/>
    </w:pPr>
    <w:rPr>
      <w:sz w:val="16"/>
      <w:szCs w:val="16"/>
    </w:rPr>
  </w:style>
  <w:style w:type="paragraph" w:styleId="70">
    <w:name w:val="index 7"/>
    <w:basedOn w:val="a0"/>
    <w:next w:val="a0"/>
    <w:semiHidden/>
    <w:pPr>
      <w:tabs>
        <w:tab w:val="clear" w:pos="8640"/>
      </w:tabs>
      <w:ind w:left="1680" w:hanging="240"/>
    </w:pPr>
  </w:style>
  <w:style w:type="paragraph" w:styleId="90">
    <w:name w:val="index 9"/>
    <w:basedOn w:val="a0"/>
    <w:next w:val="a0"/>
    <w:semiHidden/>
    <w:pPr>
      <w:tabs>
        <w:tab w:val="clear" w:pos="8640"/>
      </w:tabs>
      <w:ind w:left="2160" w:hanging="240"/>
    </w:pPr>
  </w:style>
  <w:style w:type="paragraph" w:styleId="aff7">
    <w:name w:val="table of figures"/>
    <w:basedOn w:val="a0"/>
    <w:semiHidden/>
    <w:pPr>
      <w:tabs>
        <w:tab w:val="right" w:leader="dot" w:pos="8640"/>
      </w:tabs>
      <w:ind w:left="720" w:hanging="720"/>
    </w:pPr>
  </w:style>
  <w:style w:type="paragraph" w:styleId="TOC2">
    <w:name w:val="toc 2"/>
    <w:basedOn w:val="a0"/>
    <w:uiPriority w:val="39"/>
    <w:pPr>
      <w:tabs>
        <w:tab w:val="clear" w:pos="8640"/>
      </w:tabs>
      <w:spacing w:before="120"/>
      <w:ind w:left="240"/>
      <w:jc w:val="left"/>
    </w:pPr>
    <w:rPr>
      <w:rFonts w:ascii="Times New Roman" w:hAnsi="Times New Roman"/>
      <w:b/>
      <w:bCs/>
      <w:sz w:val="22"/>
      <w:szCs w:val="22"/>
    </w:rPr>
  </w:style>
  <w:style w:type="paragraph" w:styleId="TOC9">
    <w:name w:val="toc 9"/>
    <w:basedOn w:val="a0"/>
    <w:next w:val="a0"/>
    <w:semiHidden/>
    <w:pPr>
      <w:tabs>
        <w:tab w:val="clear" w:pos="8640"/>
      </w:tabs>
      <w:ind w:left="1920"/>
      <w:jc w:val="left"/>
    </w:pPr>
    <w:rPr>
      <w:rFonts w:ascii="Times New Roman" w:hAnsi="Times New Roman"/>
      <w:sz w:val="20"/>
    </w:rPr>
  </w:style>
  <w:style w:type="paragraph" w:styleId="24">
    <w:name w:val="Body Text 2"/>
    <w:basedOn w:val="a0"/>
    <w:semiHidden/>
    <w:pPr>
      <w:spacing w:after="120" w:line="480" w:lineRule="auto"/>
    </w:pPr>
  </w:style>
  <w:style w:type="paragraph" w:styleId="44">
    <w:name w:val="List 4"/>
    <w:basedOn w:val="a6"/>
    <w:semiHidden/>
    <w:pPr>
      <w:tabs>
        <w:tab w:val="clear" w:pos="720"/>
        <w:tab w:val="left" w:pos="1800"/>
      </w:tabs>
      <w:ind w:left="1800"/>
    </w:pPr>
  </w:style>
  <w:style w:type="paragraph" w:styleId="25">
    <w:name w:val="List Continue 2"/>
    <w:basedOn w:val="af4"/>
    <w:semiHidden/>
    <w:pPr>
      <w:ind w:left="1080"/>
    </w:pPr>
  </w:style>
  <w:style w:type="paragraph" w:styleId="aff8">
    <w:name w:val="Message Header"/>
    <w:basedOn w:val="a0"/>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HTML0">
    <w:name w:val="HTML Preformatted"/>
    <w:basedOn w:val="a0"/>
    <w:semiHidden/>
    <w:rPr>
      <w:rFonts w:ascii="Courier New" w:hAnsi="Courier New" w:cs="Courier New"/>
      <w:sz w:val="20"/>
    </w:rPr>
  </w:style>
  <w:style w:type="paragraph" w:styleId="aff9">
    <w:name w:val="Normal (Web)"/>
    <w:basedOn w:val="a0"/>
    <w:rPr>
      <w:rFonts w:ascii="Times New Roman" w:hAnsi="Times New Roman"/>
      <w:szCs w:val="24"/>
    </w:rPr>
  </w:style>
  <w:style w:type="paragraph" w:styleId="36">
    <w:name w:val="List Continue 3"/>
    <w:basedOn w:val="af4"/>
    <w:semiHidden/>
    <w:pPr>
      <w:ind w:left="1440"/>
    </w:pPr>
  </w:style>
  <w:style w:type="paragraph" w:styleId="26">
    <w:name w:val="index 2"/>
    <w:basedOn w:val="a0"/>
    <w:semiHidden/>
    <w:pPr>
      <w:tabs>
        <w:tab w:val="right" w:leader="dot" w:pos="3960"/>
      </w:tabs>
      <w:ind w:left="900" w:hanging="720"/>
      <w:jc w:val="left"/>
    </w:pPr>
    <w:rPr>
      <w:sz w:val="20"/>
    </w:rPr>
  </w:style>
  <w:style w:type="paragraph" w:styleId="affa">
    <w:name w:val="Body Text First Indent"/>
    <w:basedOn w:val="a1"/>
    <w:semiHidden/>
    <w:pPr>
      <w:spacing w:after="120" w:line="240" w:lineRule="auto"/>
      <w:ind w:firstLine="210"/>
    </w:pPr>
  </w:style>
  <w:style w:type="paragraph" w:styleId="27">
    <w:name w:val="Body Text First Indent 2"/>
    <w:basedOn w:val="af3"/>
    <w:semiHidden/>
    <w:pPr>
      <w:spacing w:after="120"/>
      <w:ind w:left="283" w:firstLine="210"/>
      <w:jc w:val="both"/>
    </w:pPr>
  </w:style>
  <w:style w:type="table" w:styleId="affb">
    <w:name w:val="Table Grid"/>
    <w:basedOn w:val="a3"/>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Pr>
      <w:b/>
      <w:bCs/>
      <w:lang w:eastAsia="zh-CN"/>
    </w:rPr>
  </w:style>
  <w:style w:type="character" w:styleId="affd">
    <w:name w:val="endnote reference"/>
    <w:semiHidden/>
    <w:rPr>
      <w:vertAlign w:val="superscript"/>
      <w:lang w:eastAsia="zh-CN"/>
    </w:rPr>
  </w:style>
  <w:style w:type="character" w:styleId="affe">
    <w:name w:val="page number"/>
    <w:semiHidden/>
    <w:rPr>
      <w:lang w:eastAsia="zh-CN"/>
    </w:rPr>
  </w:style>
  <w:style w:type="character" w:styleId="afff">
    <w:name w:val="FollowedHyperlink"/>
    <w:semiHidden/>
    <w:rPr>
      <w:color w:val="800080"/>
      <w:u w:val="single"/>
      <w:lang w:eastAsia="zh-CN"/>
    </w:rPr>
  </w:style>
  <w:style w:type="character" w:styleId="afff0">
    <w:name w:val="Emphasis"/>
    <w:qFormat/>
    <w:rPr>
      <w:i/>
      <w:lang w:eastAsia="zh-CN"/>
    </w:rPr>
  </w:style>
  <w:style w:type="character" w:styleId="afff1">
    <w:name w:val="line number"/>
    <w:semiHidden/>
    <w:rPr>
      <w:lang w:eastAsia="zh-CN"/>
    </w:rPr>
  </w:style>
  <w:style w:type="character" w:styleId="HTML1">
    <w:name w:val="HTML Definition"/>
    <w:semiHidden/>
    <w:rPr>
      <w:i/>
      <w:iCs/>
      <w:lang w:eastAsia="zh-CN"/>
    </w:rPr>
  </w:style>
  <w:style w:type="character" w:styleId="HTML2">
    <w:name w:val="HTML Typewriter"/>
    <w:semiHidden/>
    <w:rPr>
      <w:rFonts w:ascii="Courier New" w:hAnsi="Courier New"/>
      <w:sz w:val="20"/>
      <w:szCs w:val="20"/>
      <w:lang w:eastAsia="zh-CN"/>
    </w:rPr>
  </w:style>
  <w:style w:type="character" w:styleId="HTML3">
    <w:name w:val="HTML Acronym"/>
    <w:semiHidden/>
  </w:style>
  <w:style w:type="character" w:styleId="HTML4">
    <w:name w:val="HTML Variable"/>
    <w:semiHidden/>
    <w:rPr>
      <w:i/>
      <w:iCs/>
      <w:lang w:eastAsia="zh-CN"/>
    </w:rPr>
  </w:style>
  <w:style w:type="character" w:styleId="afff2">
    <w:name w:val="Hyperlink"/>
    <w:uiPriority w:val="99"/>
    <w:rPr>
      <w:color w:val="0000FF"/>
      <w:u w:val="single"/>
      <w:lang w:eastAsia="zh-CN"/>
    </w:rPr>
  </w:style>
  <w:style w:type="character" w:styleId="HTML5">
    <w:name w:val="HTML Code"/>
    <w:semiHidden/>
    <w:rPr>
      <w:rFonts w:ascii="Courier New" w:hAnsi="Courier New"/>
      <w:sz w:val="20"/>
      <w:szCs w:val="20"/>
      <w:lang w:eastAsia="zh-CN"/>
    </w:rPr>
  </w:style>
  <w:style w:type="character" w:styleId="afff3">
    <w:name w:val="annotation reference"/>
    <w:semiHidden/>
    <w:rPr>
      <w:sz w:val="16"/>
      <w:lang w:eastAsia="zh-CN"/>
    </w:rPr>
  </w:style>
  <w:style w:type="character" w:styleId="HTML6">
    <w:name w:val="HTML Cite"/>
    <w:semiHidden/>
    <w:rPr>
      <w:i/>
      <w:iCs/>
      <w:lang w:eastAsia="zh-CN"/>
    </w:rPr>
  </w:style>
  <w:style w:type="character" w:styleId="afff4">
    <w:name w:val="footnote reference"/>
    <w:semiHidden/>
    <w:rPr>
      <w:vertAlign w:val="superscript"/>
      <w:lang w:eastAsia="zh-CN"/>
    </w:rPr>
  </w:style>
  <w:style w:type="character" w:styleId="HTML7">
    <w:name w:val="HTML Keyboard"/>
    <w:semiHidden/>
    <w:rPr>
      <w:rFonts w:ascii="Courier New" w:hAnsi="Courier New"/>
      <w:sz w:val="20"/>
      <w:szCs w:val="20"/>
      <w:lang w:eastAsia="zh-CN"/>
    </w:rPr>
  </w:style>
  <w:style w:type="character" w:styleId="HTML8">
    <w:name w:val="HTML Sample"/>
    <w:semiHidden/>
    <w:rPr>
      <w:rFonts w:ascii="Courier New" w:hAnsi="Courier New"/>
      <w:lang w:eastAsia="zh-CN"/>
    </w:rPr>
  </w:style>
  <w:style w:type="paragraph" w:customStyle="1" w:styleId="afff5">
    <w:name w:val="作者"/>
    <w:basedOn w:val="a1"/>
    <w:pPr>
      <w:spacing w:after="0" w:line="480" w:lineRule="auto"/>
      <w:jc w:val="center"/>
    </w:pPr>
  </w:style>
  <w:style w:type="paragraph" w:customStyle="1" w:styleId="afff6">
    <w:name w:val="块引用"/>
    <w:basedOn w:val="a1"/>
    <w:pPr>
      <w:keepLines/>
      <w:spacing w:after="160" w:line="480" w:lineRule="auto"/>
      <w:ind w:left="720" w:right="720"/>
    </w:pPr>
    <w:rPr>
      <w:i/>
    </w:rPr>
  </w:style>
  <w:style w:type="paragraph" w:customStyle="1" w:styleId="afff7">
    <w:name w:val="连续正文文字"/>
    <w:basedOn w:val="a1"/>
    <w:pPr>
      <w:keepNext/>
    </w:pPr>
  </w:style>
  <w:style w:type="paragraph" w:customStyle="1" w:styleId="afff8">
    <w:name w:val="章节号"/>
    <w:basedOn w:val="a0"/>
    <w:next w:val="a0"/>
    <w:pPr>
      <w:keepNext/>
      <w:pageBreakBefore/>
      <w:spacing w:after="560"/>
      <w:jc w:val="center"/>
    </w:pPr>
    <w:rPr>
      <w:i/>
      <w:spacing w:val="70"/>
      <w:sz w:val="22"/>
    </w:rPr>
  </w:style>
  <w:style w:type="paragraph" w:customStyle="1" w:styleId="afff9">
    <w:name w:val="章节副题目"/>
    <w:basedOn w:val="a0"/>
    <w:next w:val="a1"/>
    <w:pPr>
      <w:keepNext/>
      <w:keepLines/>
      <w:spacing w:after="280"/>
      <w:jc w:val="center"/>
    </w:pPr>
    <w:rPr>
      <w:spacing w:val="2"/>
      <w:kern w:val="28"/>
    </w:rPr>
  </w:style>
  <w:style w:type="paragraph" w:customStyle="1" w:styleId="afffa">
    <w:name w:val="章节题目"/>
    <w:basedOn w:val="a0"/>
    <w:next w:val="afff9"/>
    <w:pPr>
      <w:keepNext/>
      <w:keepLines/>
      <w:spacing w:before="560" w:after="560"/>
      <w:jc w:val="center"/>
    </w:pPr>
    <w:rPr>
      <w:caps/>
      <w:spacing w:val="2"/>
      <w:kern w:val="28"/>
    </w:rPr>
  </w:style>
  <w:style w:type="paragraph" w:customStyle="1" w:styleId="afffb">
    <w:name w:val="偶页脚样式"/>
    <w:basedOn w:val="afb"/>
  </w:style>
  <w:style w:type="paragraph" w:customStyle="1" w:styleId="afffc">
    <w:name w:val="首页脚样式"/>
    <w:basedOn w:val="afb"/>
    <w:pPr>
      <w:tabs>
        <w:tab w:val="clear" w:pos="8640"/>
      </w:tabs>
    </w:pPr>
  </w:style>
  <w:style w:type="paragraph" w:customStyle="1" w:styleId="afffd">
    <w:name w:val="奇页脚样式"/>
    <w:basedOn w:val="afb"/>
    <w:pPr>
      <w:tabs>
        <w:tab w:val="right" w:pos="0"/>
      </w:tabs>
    </w:pPr>
  </w:style>
  <w:style w:type="paragraph" w:customStyle="1" w:styleId="afffe">
    <w:name w:val="词汇定义"/>
    <w:basedOn w:val="a1"/>
    <w:pPr>
      <w:spacing w:line="240" w:lineRule="auto"/>
    </w:pPr>
  </w:style>
  <w:style w:type="character" w:customStyle="1" w:styleId="affff">
    <w:name w:val="词汇项"/>
    <w:rPr>
      <w:b/>
      <w:lang w:eastAsia="zh-CN"/>
    </w:rPr>
  </w:style>
  <w:style w:type="paragraph" w:customStyle="1" w:styleId="affff0">
    <w:name w:val="基准页眉样式"/>
    <w:basedOn w:val="a0"/>
    <w:pPr>
      <w:keepLines/>
      <w:tabs>
        <w:tab w:val="center" w:pos="4320"/>
      </w:tabs>
      <w:jc w:val="center"/>
    </w:pPr>
  </w:style>
  <w:style w:type="paragraph" w:customStyle="1" w:styleId="affff1">
    <w:name w:val="偶页页眉样式"/>
    <w:basedOn w:val="afe"/>
  </w:style>
  <w:style w:type="paragraph" w:customStyle="1" w:styleId="affff2">
    <w:name w:val="首页页眉样式"/>
    <w:basedOn w:val="afe"/>
    <w:pPr>
      <w:tabs>
        <w:tab w:val="clear" w:pos="8640"/>
      </w:tabs>
    </w:pPr>
  </w:style>
  <w:style w:type="paragraph" w:customStyle="1" w:styleId="affff3">
    <w:name w:val="奇页页眉样式"/>
    <w:basedOn w:val="afe"/>
    <w:pPr>
      <w:tabs>
        <w:tab w:val="right" w:pos="0"/>
      </w:tabs>
    </w:pPr>
  </w:style>
  <w:style w:type="paragraph" w:customStyle="1" w:styleId="affff4">
    <w:name w:val="基准索引样式"/>
    <w:basedOn w:val="a0"/>
    <w:pPr>
      <w:tabs>
        <w:tab w:val="right" w:leader="dot" w:pos="3960"/>
      </w:tabs>
      <w:ind w:left="720" w:hanging="720"/>
    </w:pPr>
    <w:rPr>
      <w:spacing w:val="0"/>
      <w:sz w:val="20"/>
    </w:rPr>
  </w:style>
  <w:style w:type="character" w:customStyle="1" w:styleId="affff5">
    <w:name w:val="引入重点"/>
    <w:rPr>
      <w:caps/>
      <w:spacing w:val="0"/>
      <w:lang w:eastAsia="zh-CN"/>
    </w:rPr>
  </w:style>
  <w:style w:type="paragraph" w:customStyle="1" w:styleId="affff6">
    <w:name w:val="姓名"/>
    <w:basedOn w:val="a1"/>
    <w:pPr>
      <w:jc w:val="center"/>
    </w:pPr>
  </w:style>
  <w:style w:type="paragraph" w:customStyle="1" w:styleId="affff7">
    <w:name w:val="图片"/>
    <w:basedOn w:val="a1"/>
    <w:next w:val="ac"/>
    <w:pPr>
      <w:keepNext/>
      <w:spacing w:line="240" w:lineRule="auto"/>
      <w:jc w:val="center"/>
    </w:pPr>
  </w:style>
  <w:style w:type="paragraph" w:customStyle="1" w:styleId="affff8">
    <w:name w:val="节标签"/>
    <w:basedOn w:val="aff4"/>
    <w:next w:val="a1"/>
    <w:pPr>
      <w:pageBreakBefore/>
      <w:spacing w:after="700"/>
      <w:jc w:val="center"/>
    </w:pPr>
    <w:rPr>
      <w:b w:val="0"/>
      <w:caps/>
      <w:spacing w:val="10"/>
    </w:rPr>
  </w:style>
  <w:style w:type="paragraph" w:customStyle="1" w:styleId="-">
    <w:name w:val="副题目-封页"/>
    <w:basedOn w:val="a0"/>
    <w:next w:val="a1"/>
    <w:pPr>
      <w:keepNext/>
      <w:spacing w:after="560"/>
      <w:ind w:left="1800" w:right="1800"/>
      <w:jc w:val="center"/>
    </w:pPr>
  </w:style>
  <w:style w:type="character" w:customStyle="1" w:styleId="affff9">
    <w:name w:val="上标"/>
    <w:rPr>
      <w:vertAlign w:val="superscript"/>
      <w:lang w:eastAsia="zh-CN"/>
    </w:rPr>
  </w:style>
  <w:style w:type="paragraph" w:customStyle="1" w:styleId="affffa">
    <w:name w:val="题目封页"/>
    <w:basedOn w:val="aff4"/>
    <w:next w:val="-"/>
    <w:pPr>
      <w:spacing w:before="780" w:after="420" w:line="240" w:lineRule="auto"/>
      <w:ind w:left="1920" w:right="1920"/>
      <w:jc w:val="center"/>
    </w:pPr>
    <w:rPr>
      <w:b w:val="0"/>
      <w:caps/>
      <w:spacing w:val="5"/>
    </w:rPr>
  </w:style>
  <w:style w:type="paragraph" w:customStyle="1" w:styleId="affffb">
    <w:name w:val="基准目录样式"/>
    <w:basedOn w:val="a0"/>
    <w:pPr>
      <w:tabs>
        <w:tab w:val="right" w:leader="dot" w:pos="8640"/>
      </w:tabs>
    </w:pPr>
  </w:style>
  <w:style w:type="paragraph" w:customStyle="1" w:styleId="Author">
    <w:name w:val="Author"/>
    <w:basedOn w:val="a1"/>
    <w:pPr>
      <w:spacing w:after="0" w:line="480" w:lineRule="auto"/>
      <w:jc w:val="center"/>
    </w:pPr>
    <w:rPr>
      <w:rFonts w:eastAsia="宋体"/>
      <w:lang w:eastAsia="en-US"/>
    </w:rPr>
  </w:style>
  <w:style w:type="paragraph" w:customStyle="1" w:styleId="ChapterLabel">
    <w:name w:val="Chapter Label"/>
    <w:basedOn w:val="a0"/>
    <w:next w:val="a0"/>
    <w:pPr>
      <w:keepNext/>
      <w:pageBreakBefore/>
      <w:spacing w:after="560"/>
      <w:jc w:val="center"/>
    </w:pPr>
    <w:rPr>
      <w:rFonts w:eastAsia="宋体"/>
      <w:i/>
      <w:spacing w:val="70"/>
      <w:sz w:val="22"/>
      <w:lang w:eastAsia="en-US"/>
    </w:rPr>
  </w:style>
  <w:style w:type="paragraph" w:customStyle="1" w:styleId="ChapterTitle">
    <w:name w:val="Chapter Title"/>
    <w:basedOn w:val="a0"/>
    <w:next w:val="a0"/>
    <w:pPr>
      <w:keepNext/>
      <w:keepLines/>
      <w:spacing w:before="560" w:after="560"/>
      <w:jc w:val="center"/>
    </w:pPr>
    <w:rPr>
      <w:rFonts w:eastAsia="宋体"/>
      <w:caps/>
      <w:spacing w:val="2"/>
      <w:kern w:val="28"/>
      <w:lang w:eastAsia="en-US"/>
    </w:rPr>
  </w:style>
  <w:style w:type="character" w:customStyle="1" w:styleId="GlossaryEntry">
    <w:name w:val="Glossary Entry"/>
    <w:rPr>
      <w:b/>
    </w:rPr>
  </w:style>
  <w:style w:type="paragraph" w:customStyle="1" w:styleId="HeadingBase">
    <w:name w:val="Heading Base"/>
    <w:basedOn w:val="a0"/>
    <w:next w:val="a1"/>
    <w:pPr>
      <w:keepNext/>
      <w:keepLines/>
      <w:spacing w:line="360" w:lineRule="auto"/>
      <w:jc w:val="left"/>
    </w:pPr>
    <w:rPr>
      <w:rFonts w:eastAsia="宋体"/>
      <w:b/>
      <w:kern w:val="28"/>
      <w:lang w:eastAsia="en-US"/>
    </w:rPr>
  </w:style>
  <w:style w:type="paragraph" w:customStyle="1" w:styleId="SectionLabel">
    <w:name w:val="Section Label"/>
    <w:basedOn w:val="HeadingBase"/>
    <w:next w:val="a1"/>
    <w:pPr>
      <w:pageBreakBefore/>
      <w:spacing w:after="700"/>
      <w:jc w:val="center"/>
    </w:pPr>
    <w:rPr>
      <w:b w:val="0"/>
      <w:caps/>
      <w:spacing w:val="10"/>
    </w:rPr>
  </w:style>
  <w:style w:type="paragraph" w:customStyle="1" w:styleId="SubtitleCover">
    <w:name w:val="Subtitle Cover"/>
    <w:basedOn w:val="a0"/>
    <w:next w:val="a1"/>
    <w:pPr>
      <w:keepNext/>
      <w:spacing w:after="560"/>
      <w:ind w:left="1800" w:right="1800"/>
      <w:jc w:val="center"/>
    </w:pPr>
    <w:rPr>
      <w:rFonts w:eastAsia="宋体"/>
      <w:lang w:eastAsia="en-US"/>
    </w:rPr>
  </w:style>
  <w:style w:type="paragraph" w:customStyle="1" w:styleId="TitleCover">
    <w:name w:val="Title Cover"/>
    <w:basedOn w:val="HeadingBase"/>
    <w:next w:val="SubtitleCover"/>
    <w:pPr>
      <w:spacing w:before="780" w:after="420" w:line="240" w:lineRule="auto"/>
      <w:ind w:left="1920" w:right="1920"/>
      <w:jc w:val="center"/>
    </w:pPr>
    <w:rPr>
      <w:b w:val="0"/>
      <w:caps/>
      <w:spacing w:val="5"/>
    </w:rPr>
  </w:style>
  <w:style w:type="paragraph" w:customStyle="1" w:styleId="11">
    <w:name w:val="样式 标题 1 + (中文) 宋体"/>
    <w:basedOn w:val="1"/>
    <w:pPr>
      <w:spacing w:afterLines="200"/>
      <w:jc w:val="center"/>
    </w:pPr>
    <w:rPr>
      <w:rFonts w:ascii="Times New Roman" w:eastAsia="宋体" w:hAnsi="Times New Roman"/>
      <w:bCs/>
      <w:sz w:val="36"/>
      <w:szCs w:val="36"/>
    </w:rPr>
  </w:style>
  <w:style w:type="paragraph" w:customStyle="1" w:styleId="affffc">
    <w:name w:val="样式 正文文字 + (中文) 宋体"/>
    <w:basedOn w:val="a1"/>
    <w:rPr>
      <w:rFonts w:ascii="Times New Roman" w:eastAsia="宋体" w:hAnsi="Times New Roman"/>
    </w:rPr>
  </w:style>
  <w:style w:type="character" w:customStyle="1" w:styleId="Char">
    <w:name w:val="Char"/>
    <w:rPr>
      <w:rFonts w:ascii="Garamond" w:hAnsi="Garamond"/>
      <w:spacing w:val="-2"/>
      <w:sz w:val="24"/>
      <w:lang w:val="en-US" w:eastAsia="zh-CN" w:bidi="ar-SA"/>
    </w:rPr>
  </w:style>
  <w:style w:type="character" w:customStyle="1" w:styleId="Char0">
    <w:name w:val="样式 正文文字 + (中文) 宋体 Char"/>
    <w:rPr>
      <w:rFonts w:ascii="Garamond" w:eastAsia="宋体" w:hAnsi="Garamond"/>
      <w:spacing w:val="-2"/>
      <w:sz w:val="24"/>
      <w:lang w:val="en-US" w:eastAsia="zh-CN" w:bidi="ar-SA"/>
    </w:rPr>
  </w:style>
  <w:style w:type="paragraph" w:customStyle="1" w:styleId="45">
    <w:name w:val="样式 标题 4 + (中文) 宋体"/>
    <w:basedOn w:val="40"/>
    <w:pPr>
      <w:spacing w:beforeLines="50" w:afterLines="50"/>
    </w:pPr>
    <w:rPr>
      <w:rFonts w:ascii="Times New Roman" w:eastAsia="宋体" w:hAnsi="Times New Roman"/>
      <w:iCs/>
    </w:rPr>
  </w:style>
  <w:style w:type="paragraph" w:customStyle="1" w:styleId="37">
    <w:name w:val="论文标题 3"/>
    <w:basedOn w:val="30"/>
    <w:pPr>
      <w:spacing w:before="240" w:after="240"/>
    </w:pPr>
    <w:rPr>
      <w:rFonts w:cs="宋体"/>
      <w:i w:val="0"/>
      <w:iCs/>
    </w:rPr>
  </w:style>
  <w:style w:type="paragraph" w:customStyle="1" w:styleId="12">
    <w:name w:val="样式 正文文字 + (中文) 宋体1"/>
    <w:basedOn w:val="a1"/>
    <w:pPr>
      <w:ind w:firstLineChars="200" w:firstLine="200"/>
    </w:pPr>
    <w:rPr>
      <w:rFonts w:ascii="Times New Roman" w:eastAsia="宋体" w:hAnsi="Times New Roman"/>
    </w:rPr>
  </w:style>
  <w:style w:type="paragraph" w:customStyle="1" w:styleId="13">
    <w:name w:val="论文标题 1"/>
    <w:basedOn w:val="11"/>
    <w:pPr>
      <w:spacing w:after="480"/>
    </w:pPr>
    <w:rPr>
      <w:rFonts w:cs="宋体"/>
      <w:szCs w:val="20"/>
    </w:rPr>
  </w:style>
  <w:style w:type="paragraph" w:customStyle="1" w:styleId="28">
    <w:name w:val="论文标题 2"/>
    <w:basedOn w:val="20"/>
    <w:pPr>
      <w:spacing w:before="240" w:after="240"/>
    </w:pPr>
    <w:rPr>
      <w:rFonts w:cs="宋体"/>
      <w:bCs/>
    </w:rPr>
  </w:style>
  <w:style w:type="paragraph" w:customStyle="1" w:styleId="46">
    <w:name w:val="论文标题 4"/>
    <w:basedOn w:val="45"/>
    <w:pPr>
      <w:spacing w:before="120" w:after="120"/>
    </w:pPr>
    <w:rPr>
      <w:rFonts w:cs="宋体"/>
    </w:rPr>
  </w:style>
  <w:style w:type="paragraph" w:customStyle="1" w:styleId="affffd">
    <w:name w:val="论文正文文字"/>
    <w:basedOn w:val="12"/>
    <w:pPr>
      <w:ind w:firstLine="476"/>
    </w:pPr>
    <w:rPr>
      <w:rFonts w:cs="宋体"/>
    </w:rPr>
  </w:style>
  <w:style w:type="paragraph" w:customStyle="1" w:styleId="14">
    <w:name w:val="不编号标题 1"/>
    <w:basedOn w:val="13"/>
  </w:style>
  <w:style w:type="paragraph" w:customStyle="1" w:styleId="405050">
    <w:name w:val="样式 样式 标题 4 + (中文) 宋体 + 段前: 0.5 行 段后: 0.5 行"/>
    <w:basedOn w:val="a0"/>
  </w:style>
  <w:style w:type="paragraph" w:customStyle="1" w:styleId="211">
    <w:name w:val="样式 论文标题 2 + 段前: 1 行 段后: 1 行"/>
    <w:basedOn w:val="28"/>
    <w:pPr>
      <w:numPr>
        <w:ilvl w:val="1"/>
        <w:numId w:val="6"/>
      </w:numPr>
      <w:tabs>
        <w:tab w:val="left" w:pos="851"/>
      </w:tabs>
      <w:spacing w:before="100" w:after="100" w:line="240" w:lineRule="auto"/>
    </w:pPr>
    <w:rPr>
      <w:rFonts w:eastAsia="Times New Roman"/>
      <w:b w:val="0"/>
      <w:sz w:val="28"/>
    </w:rPr>
  </w:style>
  <w:style w:type="paragraph" w:customStyle="1" w:styleId="311">
    <w:name w:val="样式 论文标题 3 + 段前: 1 行 段后: 1 行"/>
    <w:basedOn w:val="37"/>
    <w:pPr>
      <w:numPr>
        <w:ilvl w:val="2"/>
        <w:numId w:val="6"/>
      </w:numPr>
      <w:tabs>
        <w:tab w:val="left" w:pos="1276"/>
      </w:tabs>
      <w:spacing w:before="100" w:after="100" w:line="240" w:lineRule="auto"/>
    </w:pPr>
    <w:rPr>
      <w:b/>
      <w:iCs w:val="0"/>
      <w:sz w:val="24"/>
      <w:szCs w:val="24"/>
    </w:rPr>
  </w:style>
  <w:style w:type="paragraph" w:customStyle="1" w:styleId="40505">
    <w:name w:val="样式 论文标题 4 + 段前: 0.5 行 段后: 0.5 行"/>
    <w:basedOn w:val="46"/>
    <w:pPr>
      <w:numPr>
        <w:ilvl w:val="3"/>
        <w:numId w:val="6"/>
      </w:numPr>
      <w:tabs>
        <w:tab w:val="left" w:pos="1559"/>
      </w:tabs>
      <w:spacing w:before="50" w:after="50" w:line="240" w:lineRule="auto"/>
    </w:pPr>
    <w:rPr>
      <w:szCs w:val="24"/>
    </w:rPr>
  </w:style>
  <w:style w:type="character" w:customStyle="1" w:styleId="style291">
    <w:name w:val="style291"/>
    <w:rPr>
      <w:sz w:val="12"/>
      <w:szCs w:val="12"/>
      <w:lang w:eastAsia="zh-CN"/>
    </w:rPr>
  </w:style>
  <w:style w:type="character" w:customStyle="1" w:styleId="style321">
    <w:name w:val="style321"/>
    <w:rPr>
      <w:color w:val="0000FF"/>
      <w:lang w:eastAsia="zh-CN"/>
    </w:rPr>
  </w:style>
  <w:style w:type="paragraph" w:customStyle="1" w:styleId="citation1">
    <w:name w:val="citation1"/>
    <w:basedOn w:val="a0"/>
    <w:pPr>
      <w:tabs>
        <w:tab w:val="clear" w:pos="8640"/>
      </w:tabs>
      <w:spacing w:before="100" w:beforeAutospacing="1" w:after="100" w:afterAutospacing="1" w:line="480" w:lineRule="auto"/>
      <w:ind w:hanging="375"/>
      <w:jc w:val="left"/>
    </w:pPr>
    <w:rPr>
      <w:rFonts w:ascii="宋体" w:eastAsia="宋体" w:hAnsi="宋体" w:cs="宋体"/>
      <w:spacing w:val="0"/>
      <w:szCs w:val="24"/>
    </w:rPr>
  </w:style>
  <w:style w:type="paragraph" w:styleId="affffe">
    <w:name w:val="No Spacing"/>
    <w:link w:val="afffff"/>
    <w:uiPriority w:val="1"/>
    <w:qFormat/>
    <w:rPr>
      <w:rFonts w:ascii="Calibri" w:hAnsi="Calibri"/>
      <w:sz w:val="22"/>
      <w:szCs w:val="22"/>
    </w:rPr>
  </w:style>
  <w:style w:type="character" w:customStyle="1" w:styleId="afffff">
    <w:name w:val="无间隔 字符"/>
    <w:link w:val="affffe"/>
    <w:uiPriority w:val="1"/>
    <w:rPr>
      <w:rFonts w:ascii="Calibri" w:hAnsi="Calibri"/>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1.xml"/><Relationship Id="rId10" Type="http://schemas.openxmlformats.org/officeDocument/2006/relationships/footer" Target="footer3.xml"/><Relationship Id="rId19"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r&#24072;&#22823;&#25945;&#20070;&#32946;&#20154;\2026\2026&#26412;&#31185;&#29983;&#27605;&#19994;&#35770;&#25991;&#25351;&#23548;\&#22806;&#22269;&#35821;&#23398;&#38498;-&#33521;&#35821;&#31995;-&#26412;&#31185;&#27605;&#19994;&#35770;&#25991;&#27169;&#26495;&#24314;&#3575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D84DE-CC39-47C0-B056-19F8BCDCA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外国语学院-英语系-本科毕业论文模板建议.dot</Template>
  <TotalTime>7</TotalTime>
  <Pages>17</Pages>
  <Words>2245</Words>
  <Characters>12798</Characters>
  <Application>Microsoft Office Word</Application>
  <DocSecurity>0</DocSecurity>
  <PresentationFormat/>
  <Lines>106</Lines>
  <Paragraphs>30</Paragraphs>
  <Slides>0</Slides>
  <Notes>0</Notes>
  <HiddenSlides>0</HiddenSlides>
  <MMClips>0</MMClips>
  <ScaleCrop>false</ScaleCrop>
  <Company/>
  <LinksUpToDate>false</LinksUpToDate>
  <CharactersWithSpaces>15013</CharactersWithSpaces>
  <SharedDoc>false</SharedDoc>
  <HLinks>
    <vt:vector size="480" baseType="variant">
      <vt:variant>
        <vt:i4>1507384</vt:i4>
      </vt:variant>
      <vt:variant>
        <vt:i4>526</vt:i4>
      </vt:variant>
      <vt:variant>
        <vt:i4>0</vt:i4>
      </vt:variant>
      <vt:variant>
        <vt:i4>5</vt:i4>
      </vt:variant>
      <vt:variant>
        <vt:lpwstr/>
      </vt:variant>
      <vt:variant>
        <vt:lpwstr>_Toc138514023</vt:lpwstr>
      </vt:variant>
      <vt:variant>
        <vt:i4>1507384</vt:i4>
      </vt:variant>
      <vt:variant>
        <vt:i4>520</vt:i4>
      </vt:variant>
      <vt:variant>
        <vt:i4>0</vt:i4>
      </vt:variant>
      <vt:variant>
        <vt:i4>5</vt:i4>
      </vt:variant>
      <vt:variant>
        <vt:lpwstr/>
      </vt:variant>
      <vt:variant>
        <vt:lpwstr>_Toc138514022</vt:lpwstr>
      </vt:variant>
      <vt:variant>
        <vt:i4>1507384</vt:i4>
      </vt:variant>
      <vt:variant>
        <vt:i4>514</vt:i4>
      </vt:variant>
      <vt:variant>
        <vt:i4>0</vt:i4>
      </vt:variant>
      <vt:variant>
        <vt:i4>5</vt:i4>
      </vt:variant>
      <vt:variant>
        <vt:lpwstr/>
      </vt:variant>
      <vt:variant>
        <vt:lpwstr>_Toc138514021</vt:lpwstr>
      </vt:variant>
      <vt:variant>
        <vt:i4>1507384</vt:i4>
      </vt:variant>
      <vt:variant>
        <vt:i4>508</vt:i4>
      </vt:variant>
      <vt:variant>
        <vt:i4>0</vt:i4>
      </vt:variant>
      <vt:variant>
        <vt:i4>5</vt:i4>
      </vt:variant>
      <vt:variant>
        <vt:lpwstr/>
      </vt:variant>
      <vt:variant>
        <vt:lpwstr>_Toc138514020</vt:lpwstr>
      </vt:variant>
      <vt:variant>
        <vt:i4>1310776</vt:i4>
      </vt:variant>
      <vt:variant>
        <vt:i4>502</vt:i4>
      </vt:variant>
      <vt:variant>
        <vt:i4>0</vt:i4>
      </vt:variant>
      <vt:variant>
        <vt:i4>5</vt:i4>
      </vt:variant>
      <vt:variant>
        <vt:lpwstr/>
      </vt:variant>
      <vt:variant>
        <vt:lpwstr>_Toc138514019</vt:lpwstr>
      </vt:variant>
      <vt:variant>
        <vt:i4>1310776</vt:i4>
      </vt:variant>
      <vt:variant>
        <vt:i4>496</vt:i4>
      </vt:variant>
      <vt:variant>
        <vt:i4>0</vt:i4>
      </vt:variant>
      <vt:variant>
        <vt:i4>5</vt:i4>
      </vt:variant>
      <vt:variant>
        <vt:lpwstr/>
      </vt:variant>
      <vt:variant>
        <vt:lpwstr>_Toc138514018</vt:lpwstr>
      </vt:variant>
      <vt:variant>
        <vt:i4>1310776</vt:i4>
      </vt:variant>
      <vt:variant>
        <vt:i4>490</vt:i4>
      </vt:variant>
      <vt:variant>
        <vt:i4>0</vt:i4>
      </vt:variant>
      <vt:variant>
        <vt:i4>5</vt:i4>
      </vt:variant>
      <vt:variant>
        <vt:lpwstr/>
      </vt:variant>
      <vt:variant>
        <vt:lpwstr>_Toc138514017</vt:lpwstr>
      </vt:variant>
      <vt:variant>
        <vt:i4>1310776</vt:i4>
      </vt:variant>
      <vt:variant>
        <vt:i4>484</vt:i4>
      </vt:variant>
      <vt:variant>
        <vt:i4>0</vt:i4>
      </vt:variant>
      <vt:variant>
        <vt:i4>5</vt:i4>
      </vt:variant>
      <vt:variant>
        <vt:lpwstr/>
      </vt:variant>
      <vt:variant>
        <vt:lpwstr>_Toc138514016</vt:lpwstr>
      </vt:variant>
      <vt:variant>
        <vt:i4>1310776</vt:i4>
      </vt:variant>
      <vt:variant>
        <vt:i4>478</vt:i4>
      </vt:variant>
      <vt:variant>
        <vt:i4>0</vt:i4>
      </vt:variant>
      <vt:variant>
        <vt:i4>5</vt:i4>
      </vt:variant>
      <vt:variant>
        <vt:lpwstr/>
      </vt:variant>
      <vt:variant>
        <vt:lpwstr>_Toc138514015</vt:lpwstr>
      </vt:variant>
      <vt:variant>
        <vt:i4>1310776</vt:i4>
      </vt:variant>
      <vt:variant>
        <vt:i4>472</vt:i4>
      </vt:variant>
      <vt:variant>
        <vt:i4>0</vt:i4>
      </vt:variant>
      <vt:variant>
        <vt:i4>5</vt:i4>
      </vt:variant>
      <vt:variant>
        <vt:lpwstr/>
      </vt:variant>
      <vt:variant>
        <vt:lpwstr>_Toc138514014</vt:lpwstr>
      </vt:variant>
      <vt:variant>
        <vt:i4>1310776</vt:i4>
      </vt:variant>
      <vt:variant>
        <vt:i4>466</vt:i4>
      </vt:variant>
      <vt:variant>
        <vt:i4>0</vt:i4>
      </vt:variant>
      <vt:variant>
        <vt:i4>5</vt:i4>
      </vt:variant>
      <vt:variant>
        <vt:lpwstr/>
      </vt:variant>
      <vt:variant>
        <vt:lpwstr>_Toc138514013</vt:lpwstr>
      </vt:variant>
      <vt:variant>
        <vt:i4>1310776</vt:i4>
      </vt:variant>
      <vt:variant>
        <vt:i4>460</vt:i4>
      </vt:variant>
      <vt:variant>
        <vt:i4>0</vt:i4>
      </vt:variant>
      <vt:variant>
        <vt:i4>5</vt:i4>
      </vt:variant>
      <vt:variant>
        <vt:lpwstr/>
      </vt:variant>
      <vt:variant>
        <vt:lpwstr>_Toc138514012</vt:lpwstr>
      </vt:variant>
      <vt:variant>
        <vt:i4>1310776</vt:i4>
      </vt:variant>
      <vt:variant>
        <vt:i4>454</vt:i4>
      </vt:variant>
      <vt:variant>
        <vt:i4>0</vt:i4>
      </vt:variant>
      <vt:variant>
        <vt:i4>5</vt:i4>
      </vt:variant>
      <vt:variant>
        <vt:lpwstr/>
      </vt:variant>
      <vt:variant>
        <vt:lpwstr>_Toc138514011</vt:lpwstr>
      </vt:variant>
      <vt:variant>
        <vt:i4>1310776</vt:i4>
      </vt:variant>
      <vt:variant>
        <vt:i4>448</vt:i4>
      </vt:variant>
      <vt:variant>
        <vt:i4>0</vt:i4>
      </vt:variant>
      <vt:variant>
        <vt:i4>5</vt:i4>
      </vt:variant>
      <vt:variant>
        <vt:lpwstr/>
      </vt:variant>
      <vt:variant>
        <vt:lpwstr>_Toc138514010</vt:lpwstr>
      </vt:variant>
      <vt:variant>
        <vt:i4>1376312</vt:i4>
      </vt:variant>
      <vt:variant>
        <vt:i4>442</vt:i4>
      </vt:variant>
      <vt:variant>
        <vt:i4>0</vt:i4>
      </vt:variant>
      <vt:variant>
        <vt:i4>5</vt:i4>
      </vt:variant>
      <vt:variant>
        <vt:lpwstr/>
      </vt:variant>
      <vt:variant>
        <vt:lpwstr>_Toc138514009</vt:lpwstr>
      </vt:variant>
      <vt:variant>
        <vt:i4>1376312</vt:i4>
      </vt:variant>
      <vt:variant>
        <vt:i4>436</vt:i4>
      </vt:variant>
      <vt:variant>
        <vt:i4>0</vt:i4>
      </vt:variant>
      <vt:variant>
        <vt:i4>5</vt:i4>
      </vt:variant>
      <vt:variant>
        <vt:lpwstr/>
      </vt:variant>
      <vt:variant>
        <vt:lpwstr>_Toc138514008</vt:lpwstr>
      </vt:variant>
      <vt:variant>
        <vt:i4>1376312</vt:i4>
      </vt:variant>
      <vt:variant>
        <vt:i4>430</vt:i4>
      </vt:variant>
      <vt:variant>
        <vt:i4>0</vt:i4>
      </vt:variant>
      <vt:variant>
        <vt:i4>5</vt:i4>
      </vt:variant>
      <vt:variant>
        <vt:lpwstr/>
      </vt:variant>
      <vt:variant>
        <vt:lpwstr>_Toc138514007</vt:lpwstr>
      </vt:variant>
      <vt:variant>
        <vt:i4>1376312</vt:i4>
      </vt:variant>
      <vt:variant>
        <vt:i4>424</vt:i4>
      </vt:variant>
      <vt:variant>
        <vt:i4>0</vt:i4>
      </vt:variant>
      <vt:variant>
        <vt:i4>5</vt:i4>
      </vt:variant>
      <vt:variant>
        <vt:lpwstr/>
      </vt:variant>
      <vt:variant>
        <vt:lpwstr>_Toc138514006</vt:lpwstr>
      </vt:variant>
      <vt:variant>
        <vt:i4>1376312</vt:i4>
      </vt:variant>
      <vt:variant>
        <vt:i4>418</vt:i4>
      </vt:variant>
      <vt:variant>
        <vt:i4>0</vt:i4>
      </vt:variant>
      <vt:variant>
        <vt:i4>5</vt:i4>
      </vt:variant>
      <vt:variant>
        <vt:lpwstr/>
      </vt:variant>
      <vt:variant>
        <vt:lpwstr>_Toc138514005</vt:lpwstr>
      </vt:variant>
      <vt:variant>
        <vt:i4>1376312</vt:i4>
      </vt:variant>
      <vt:variant>
        <vt:i4>412</vt:i4>
      </vt:variant>
      <vt:variant>
        <vt:i4>0</vt:i4>
      </vt:variant>
      <vt:variant>
        <vt:i4>5</vt:i4>
      </vt:variant>
      <vt:variant>
        <vt:lpwstr/>
      </vt:variant>
      <vt:variant>
        <vt:lpwstr>_Toc138514004</vt:lpwstr>
      </vt:variant>
      <vt:variant>
        <vt:i4>1376312</vt:i4>
      </vt:variant>
      <vt:variant>
        <vt:i4>406</vt:i4>
      </vt:variant>
      <vt:variant>
        <vt:i4>0</vt:i4>
      </vt:variant>
      <vt:variant>
        <vt:i4>5</vt:i4>
      </vt:variant>
      <vt:variant>
        <vt:lpwstr/>
      </vt:variant>
      <vt:variant>
        <vt:lpwstr>_Toc138514003</vt:lpwstr>
      </vt:variant>
      <vt:variant>
        <vt:i4>1376312</vt:i4>
      </vt:variant>
      <vt:variant>
        <vt:i4>400</vt:i4>
      </vt:variant>
      <vt:variant>
        <vt:i4>0</vt:i4>
      </vt:variant>
      <vt:variant>
        <vt:i4>5</vt:i4>
      </vt:variant>
      <vt:variant>
        <vt:lpwstr/>
      </vt:variant>
      <vt:variant>
        <vt:lpwstr>_Toc138514002</vt:lpwstr>
      </vt:variant>
      <vt:variant>
        <vt:i4>1376312</vt:i4>
      </vt:variant>
      <vt:variant>
        <vt:i4>394</vt:i4>
      </vt:variant>
      <vt:variant>
        <vt:i4>0</vt:i4>
      </vt:variant>
      <vt:variant>
        <vt:i4>5</vt:i4>
      </vt:variant>
      <vt:variant>
        <vt:lpwstr/>
      </vt:variant>
      <vt:variant>
        <vt:lpwstr>_Toc138514001</vt:lpwstr>
      </vt:variant>
      <vt:variant>
        <vt:i4>1376312</vt:i4>
      </vt:variant>
      <vt:variant>
        <vt:i4>388</vt:i4>
      </vt:variant>
      <vt:variant>
        <vt:i4>0</vt:i4>
      </vt:variant>
      <vt:variant>
        <vt:i4>5</vt:i4>
      </vt:variant>
      <vt:variant>
        <vt:lpwstr/>
      </vt:variant>
      <vt:variant>
        <vt:lpwstr>_Toc138514000</vt:lpwstr>
      </vt:variant>
      <vt:variant>
        <vt:i4>1769521</vt:i4>
      </vt:variant>
      <vt:variant>
        <vt:i4>382</vt:i4>
      </vt:variant>
      <vt:variant>
        <vt:i4>0</vt:i4>
      </vt:variant>
      <vt:variant>
        <vt:i4>5</vt:i4>
      </vt:variant>
      <vt:variant>
        <vt:lpwstr/>
      </vt:variant>
      <vt:variant>
        <vt:lpwstr>_Toc138513999</vt:lpwstr>
      </vt:variant>
      <vt:variant>
        <vt:i4>1769521</vt:i4>
      </vt:variant>
      <vt:variant>
        <vt:i4>376</vt:i4>
      </vt:variant>
      <vt:variant>
        <vt:i4>0</vt:i4>
      </vt:variant>
      <vt:variant>
        <vt:i4>5</vt:i4>
      </vt:variant>
      <vt:variant>
        <vt:lpwstr/>
      </vt:variant>
      <vt:variant>
        <vt:lpwstr>_Toc138513998</vt:lpwstr>
      </vt:variant>
      <vt:variant>
        <vt:i4>1769521</vt:i4>
      </vt:variant>
      <vt:variant>
        <vt:i4>370</vt:i4>
      </vt:variant>
      <vt:variant>
        <vt:i4>0</vt:i4>
      </vt:variant>
      <vt:variant>
        <vt:i4>5</vt:i4>
      </vt:variant>
      <vt:variant>
        <vt:lpwstr/>
      </vt:variant>
      <vt:variant>
        <vt:lpwstr>_Toc138513997</vt:lpwstr>
      </vt:variant>
      <vt:variant>
        <vt:i4>1769521</vt:i4>
      </vt:variant>
      <vt:variant>
        <vt:i4>364</vt:i4>
      </vt:variant>
      <vt:variant>
        <vt:i4>0</vt:i4>
      </vt:variant>
      <vt:variant>
        <vt:i4>5</vt:i4>
      </vt:variant>
      <vt:variant>
        <vt:lpwstr/>
      </vt:variant>
      <vt:variant>
        <vt:lpwstr>_Toc138513996</vt:lpwstr>
      </vt:variant>
      <vt:variant>
        <vt:i4>1769521</vt:i4>
      </vt:variant>
      <vt:variant>
        <vt:i4>358</vt:i4>
      </vt:variant>
      <vt:variant>
        <vt:i4>0</vt:i4>
      </vt:variant>
      <vt:variant>
        <vt:i4>5</vt:i4>
      </vt:variant>
      <vt:variant>
        <vt:lpwstr/>
      </vt:variant>
      <vt:variant>
        <vt:lpwstr>_Toc138513995</vt:lpwstr>
      </vt:variant>
      <vt:variant>
        <vt:i4>1769521</vt:i4>
      </vt:variant>
      <vt:variant>
        <vt:i4>352</vt:i4>
      </vt:variant>
      <vt:variant>
        <vt:i4>0</vt:i4>
      </vt:variant>
      <vt:variant>
        <vt:i4>5</vt:i4>
      </vt:variant>
      <vt:variant>
        <vt:lpwstr/>
      </vt:variant>
      <vt:variant>
        <vt:lpwstr>_Toc138513994</vt:lpwstr>
      </vt:variant>
      <vt:variant>
        <vt:i4>1769521</vt:i4>
      </vt:variant>
      <vt:variant>
        <vt:i4>346</vt:i4>
      </vt:variant>
      <vt:variant>
        <vt:i4>0</vt:i4>
      </vt:variant>
      <vt:variant>
        <vt:i4>5</vt:i4>
      </vt:variant>
      <vt:variant>
        <vt:lpwstr/>
      </vt:variant>
      <vt:variant>
        <vt:lpwstr>_Toc138513993</vt:lpwstr>
      </vt:variant>
      <vt:variant>
        <vt:i4>1769521</vt:i4>
      </vt:variant>
      <vt:variant>
        <vt:i4>340</vt:i4>
      </vt:variant>
      <vt:variant>
        <vt:i4>0</vt:i4>
      </vt:variant>
      <vt:variant>
        <vt:i4>5</vt:i4>
      </vt:variant>
      <vt:variant>
        <vt:lpwstr/>
      </vt:variant>
      <vt:variant>
        <vt:lpwstr>_Toc138513992</vt:lpwstr>
      </vt:variant>
      <vt:variant>
        <vt:i4>1769521</vt:i4>
      </vt:variant>
      <vt:variant>
        <vt:i4>334</vt:i4>
      </vt:variant>
      <vt:variant>
        <vt:i4>0</vt:i4>
      </vt:variant>
      <vt:variant>
        <vt:i4>5</vt:i4>
      </vt:variant>
      <vt:variant>
        <vt:lpwstr/>
      </vt:variant>
      <vt:variant>
        <vt:lpwstr>_Toc138513991</vt:lpwstr>
      </vt:variant>
      <vt:variant>
        <vt:i4>1769521</vt:i4>
      </vt:variant>
      <vt:variant>
        <vt:i4>328</vt:i4>
      </vt:variant>
      <vt:variant>
        <vt:i4>0</vt:i4>
      </vt:variant>
      <vt:variant>
        <vt:i4>5</vt:i4>
      </vt:variant>
      <vt:variant>
        <vt:lpwstr/>
      </vt:variant>
      <vt:variant>
        <vt:lpwstr>_Toc138513990</vt:lpwstr>
      </vt:variant>
      <vt:variant>
        <vt:i4>1703985</vt:i4>
      </vt:variant>
      <vt:variant>
        <vt:i4>322</vt:i4>
      </vt:variant>
      <vt:variant>
        <vt:i4>0</vt:i4>
      </vt:variant>
      <vt:variant>
        <vt:i4>5</vt:i4>
      </vt:variant>
      <vt:variant>
        <vt:lpwstr/>
      </vt:variant>
      <vt:variant>
        <vt:lpwstr>_Toc138513989</vt:lpwstr>
      </vt:variant>
      <vt:variant>
        <vt:i4>1703985</vt:i4>
      </vt:variant>
      <vt:variant>
        <vt:i4>316</vt:i4>
      </vt:variant>
      <vt:variant>
        <vt:i4>0</vt:i4>
      </vt:variant>
      <vt:variant>
        <vt:i4>5</vt:i4>
      </vt:variant>
      <vt:variant>
        <vt:lpwstr/>
      </vt:variant>
      <vt:variant>
        <vt:lpwstr>_Toc138513988</vt:lpwstr>
      </vt:variant>
      <vt:variant>
        <vt:i4>1703985</vt:i4>
      </vt:variant>
      <vt:variant>
        <vt:i4>310</vt:i4>
      </vt:variant>
      <vt:variant>
        <vt:i4>0</vt:i4>
      </vt:variant>
      <vt:variant>
        <vt:i4>5</vt:i4>
      </vt:variant>
      <vt:variant>
        <vt:lpwstr/>
      </vt:variant>
      <vt:variant>
        <vt:lpwstr>_Toc138513987</vt:lpwstr>
      </vt:variant>
      <vt:variant>
        <vt:i4>1703985</vt:i4>
      </vt:variant>
      <vt:variant>
        <vt:i4>304</vt:i4>
      </vt:variant>
      <vt:variant>
        <vt:i4>0</vt:i4>
      </vt:variant>
      <vt:variant>
        <vt:i4>5</vt:i4>
      </vt:variant>
      <vt:variant>
        <vt:lpwstr/>
      </vt:variant>
      <vt:variant>
        <vt:lpwstr>_Toc138513986</vt:lpwstr>
      </vt:variant>
      <vt:variant>
        <vt:i4>1703985</vt:i4>
      </vt:variant>
      <vt:variant>
        <vt:i4>298</vt:i4>
      </vt:variant>
      <vt:variant>
        <vt:i4>0</vt:i4>
      </vt:variant>
      <vt:variant>
        <vt:i4>5</vt:i4>
      </vt:variant>
      <vt:variant>
        <vt:lpwstr/>
      </vt:variant>
      <vt:variant>
        <vt:lpwstr>_Toc138513985</vt:lpwstr>
      </vt:variant>
      <vt:variant>
        <vt:i4>1703985</vt:i4>
      </vt:variant>
      <vt:variant>
        <vt:i4>292</vt:i4>
      </vt:variant>
      <vt:variant>
        <vt:i4>0</vt:i4>
      </vt:variant>
      <vt:variant>
        <vt:i4>5</vt:i4>
      </vt:variant>
      <vt:variant>
        <vt:lpwstr/>
      </vt:variant>
      <vt:variant>
        <vt:lpwstr>_Toc138513984</vt:lpwstr>
      </vt:variant>
      <vt:variant>
        <vt:i4>1703985</vt:i4>
      </vt:variant>
      <vt:variant>
        <vt:i4>286</vt:i4>
      </vt:variant>
      <vt:variant>
        <vt:i4>0</vt:i4>
      </vt:variant>
      <vt:variant>
        <vt:i4>5</vt:i4>
      </vt:variant>
      <vt:variant>
        <vt:lpwstr/>
      </vt:variant>
      <vt:variant>
        <vt:lpwstr>_Toc138513983</vt:lpwstr>
      </vt:variant>
      <vt:variant>
        <vt:i4>1703985</vt:i4>
      </vt:variant>
      <vt:variant>
        <vt:i4>280</vt:i4>
      </vt:variant>
      <vt:variant>
        <vt:i4>0</vt:i4>
      </vt:variant>
      <vt:variant>
        <vt:i4>5</vt:i4>
      </vt:variant>
      <vt:variant>
        <vt:lpwstr/>
      </vt:variant>
      <vt:variant>
        <vt:lpwstr>_Toc138513982</vt:lpwstr>
      </vt:variant>
      <vt:variant>
        <vt:i4>1703985</vt:i4>
      </vt:variant>
      <vt:variant>
        <vt:i4>274</vt:i4>
      </vt:variant>
      <vt:variant>
        <vt:i4>0</vt:i4>
      </vt:variant>
      <vt:variant>
        <vt:i4>5</vt:i4>
      </vt:variant>
      <vt:variant>
        <vt:lpwstr/>
      </vt:variant>
      <vt:variant>
        <vt:lpwstr>_Toc138513981</vt:lpwstr>
      </vt:variant>
      <vt:variant>
        <vt:i4>1703985</vt:i4>
      </vt:variant>
      <vt:variant>
        <vt:i4>268</vt:i4>
      </vt:variant>
      <vt:variant>
        <vt:i4>0</vt:i4>
      </vt:variant>
      <vt:variant>
        <vt:i4>5</vt:i4>
      </vt:variant>
      <vt:variant>
        <vt:lpwstr/>
      </vt:variant>
      <vt:variant>
        <vt:lpwstr>_Toc138513980</vt:lpwstr>
      </vt:variant>
      <vt:variant>
        <vt:i4>1376305</vt:i4>
      </vt:variant>
      <vt:variant>
        <vt:i4>262</vt:i4>
      </vt:variant>
      <vt:variant>
        <vt:i4>0</vt:i4>
      </vt:variant>
      <vt:variant>
        <vt:i4>5</vt:i4>
      </vt:variant>
      <vt:variant>
        <vt:lpwstr/>
      </vt:variant>
      <vt:variant>
        <vt:lpwstr>_Toc138513979</vt:lpwstr>
      </vt:variant>
      <vt:variant>
        <vt:i4>1376305</vt:i4>
      </vt:variant>
      <vt:variant>
        <vt:i4>256</vt:i4>
      </vt:variant>
      <vt:variant>
        <vt:i4>0</vt:i4>
      </vt:variant>
      <vt:variant>
        <vt:i4>5</vt:i4>
      </vt:variant>
      <vt:variant>
        <vt:lpwstr/>
      </vt:variant>
      <vt:variant>
        <vt:lpwstr>_Toc138513978</vt:lpwstr>
      </vt:variant>
      <vt:variant>
        <vt:i4>1376305</vt:i4>
      </vt:variant>
      <vt:variant>
        <vt:i4>250</vt:i4>
      </vt:variant>
      <vt:variant>
        <vt:i4>0</vt:i4>
      </vt:variant>
      <vt:variant>
        <vt:i4>5</vt:i4>
      </vt:variant>
      <vt:variant>
        <vt:lpwstr/>
      </vt:variant>
      <vt:variant>
        <vt:lpwstr>_Toc138513977</vt:lpwstr>
      </vt:variant>
      <vt:variant>
        <vt:i4>1376305</vt:i4>
      </vt:variant>
      <vt:variant>
        <vt:i4>244</vt:i4>
      </vt:variant>
      <vt:variant>
        <vt:i4>0</vt:i4>
      </vt:variant>
      <vt:variant>
        <vt:i4>5</vt:i4>
      </vt:variant>
      <vt:variant>
        <vt:lpwstr/>
      </vt:variant>
      <vt:variant>
        <vt:lpwstr>_Toc138513976</vt:lpwstr>
      </vt:variant>
      <vt:variant>
        <vt:i4>1376305</vt:i4>
      </vt:variant>
      <vt:variant>
        <vt:i4>238</vt:i4>
      </vt:variant>
      <vt:variant>
        <vt:i4>0</vt:i4>
      </vt:variant>
      <vt:variant>
        <vt:i4>5</vt:i4>
      </vt:variant>
      <vt:variant>
        <vt:lpwstr/>
      </vt:variant>
      <vt:variant>
        <vt:lpwstr>_Toc138513975</vt:lpwstr>
      </vt:variant>
      <vt:variant>
        <vt:i4>1376305</vt:i4>
      </vt:variant>
      <vt:variant>
        <vt:i4>232</vt:i4>
      </vt:variant>
      <vt:variant>
        <vt:i4>0</vt:i4>
      </vt:variant>
      <vt:variant>
        <vt:i4>5</vt:i4>
      </vt:variant>
      <vt:variant>
        <vt:lpwstr/>
      </vt:variant>
      <vt:variant>
        <vt:lpwstr>_Toc138513974</vt:lpwstr>
      </vt:variant>
      <vt:variant>
        <vt:i4>1376305</vt:i4>
      </vt:variant>
      <vt:variant>
        <vt:i4>226</vt:i4>
      </vt:variant>
      <vt:variant>
        <vt:i4>0</vt:i4>
      </vt:variant>
      <vt:variant>
        <vt:i4>5</vt:i4>
      </vt:variant>
      <vt:variant>
        <vt:lpwstr/>
      </vt:variant>
      <vt:variant>
        <vt:lpwstr>_Toc138513973</vt:lpwstr>
      </vt:variant>
      <vt:variant>
        <vt:i4>1376305</vt:i4>
      </vt:variant>
      <vt:variant>
        <vt:i4>220</vt:i4>
      </vt:variant>
      <vt:variant>
        <vt:i4>0</vt:i4>
      </vt:variant>
      <vt:variant>
        <vt:i4>5</vt:i4>
      </vt:variant>
      <vt:variant>
        <vt:lpwstr/>
      </vt:variant>
      <vt:variant>
        <vt:lpwstr>_Toc138513972</vt:lpwstr>
      </vt:variant>
      <vt:variant>
        <vt:i4>1376305</vt:i4>
      </vt:variant>
      <vt:variant>
        <vt:i4>214</vt:i4>
      </vt:variant>
      <vt:variant>
        <vt:i4>0</vt:i4>
      </vt:variant>
      <vt:variant>
        <vt:i4>5</vt:i4>
      </vt:variant>
      <vt:variant>
        <vt:lpwstr/>
      </vt:variant>
      <vt:variant>
        <vt:lpwstr>_Toc138513971</vt:lpwstr>
      </vt:variant>
      <vt:variant>
        <vt:i4>1376305</vt:i4>
      </vt:variant>
      <vt:variant>
        <vt:i4>208</vt:i4>
      </vt:variant>
      <vt:variant>
        <vt:i4>0</vt:i4>
      </vt:variant>
      <vt:variant>
        <vt:i4>5</vt:i4>
      </vt:variant>
      <vt:variant>
        <vt:lpwstr/>
      </vt:variant>
      <vt:variant>
        <vt:lpwstr>_Toc138513970</vt:lpwstr>
      </vt:variant>
      <vt:variant>
        <vt:i4>1310769</vt:i4>
      </vt:variant>
      <vt:variant>
        <vt:i4>202</vt:i4>
      </vt:variant>
      <vt:variant>
        <vt:i4>0</vt:i4>
      </vt:variant>
      <vt:variant>
        <vt:i4>5</vt:i4>
      </vt:variant>
      <vt:variant>
        <vt:lpwstr/>
      </vt:variant>
      <vt:variant>
        <vt:lpwstr>_Toc138513969</vt:lpwstr>
      </vt:variant>
      <vt:variant>
        <vt:i4>1310769</vt:i4>
      </vt:variant>
      <vt:variant>
        <vt:i4>196</vt:i4>
      </vt:variant>
      <vt:variant>
        <vt:i4>0</vt:i4>
      </vt:variant>
      <vt:variant>
        <vt:i4>5</vt:i4>
      </vt:variant>
      <vt:variant>
        <vt:lpwstr/>
      </vt:variant>
      <vt:variant>
        <vt:lpwstr>_Toc138513968</vt:lpwstr>
      </vt:variant>
      <vt:variant>
        <vt:i4>1310769</vt:i4>
      </vt:variant>
      <vt:variant>
        <vt:i4>190</vt:i4>
      </vt:variant>
      <vt:variant>
        <vt:i4>0</vt:i4>
      </vt:variant>
      <vt:variant>
        <vt:i4>5</vt:i4>
      </vt:variant>
      <vt:variant>
        <vt:lpwstr/>
      </vt:variant>
      <vt:variant>
        <vt:lpwstr>_Toc138513967</vt:lpwstr>
      </vt:variant>
      <vt:variant>
        <vt:i4>1310769</vt:i4>
      </vt:variant>
      <vt:variant>
        <vt:i4>184</vt:i4>
      </vt:variant>
      <vt:variant>
        <vt:i4>0</vt:i4>
      </vt:variant>
      <vt:variant>
        <vt:i4>5</vt:i4>
      </vt:variant>
      <vt:variant>
        <vt:lpwstr/>
      </vt:variant>
      <vt:variant>
        <vt:lpwstr>_Toc138513966</vt:lpwstr>
      </vt:variant>
      <vt:variant>
        <vt:i4>1310769</vt:i4>
      </vt:variant>
      <vt:variant>
        <vt:i4>178</vt:i4>
      </vt:variant>
      <vt:variant>
        <vt:i4>0</vt:i4>
      </vt:variant>
      <vt:variant>
        <vt:i4>5</vt:i4>
      </vt:variant>
      <vt:variant>
        <vt:lpwstr/>
      </vt:variant>
      <vt:variant>
        <vt:lpwstr>_Toc138513965</vt:lpwstr>
      </vt:variant>
      <vt:variant>
        <vt:i4>1310769</vt:i4>
      </vt:variant>
      <vt:variant>
        <vt:i4>172</vt:i4>
      </vt:variant>
      <vt:variant>
        <vt:i4>0</vt:i4>
      </vt:variant>
      <vt:variant>
        <vt:i4>5</vt:i4>
      </vt:variant>
      <vt:variant>
        <vt:lpwstr/>
      </vt:variant>
      <vt:variant>
        <vt:lpwstr>_Toc138513964</vt:lpwstr>
      </vt:variant>
      <vt:variant>
        <vt:i4>1310769</vt:i4>
      </vt:variant>
      <vt:variant>
        <vt:i4>166</vt:i4>
      </vt:variant>
      <vt:variant>
        <vt:i4>0</vt:i4>
      </vt:variant>
      <vt:variant>
        <vt:i4>5</vt:i4>
      </vt:variant>
      <vt:variant>
        <vt:lpwstr/>
      </vt:variant>
      <vt:variant>
        <vt:lpwstr>_Toc138513963</vt:lpwstr>
      </vt:variant>
      <vt:variant>
        <vt:i4>1310769</vt:i4>
      </vt:variant>
      <vt:variant>
        <vt:i4>160</vt:i4>
      </vt:variant>
      <vt:variant>
        <vt:i4>0</vt:i4>
      </vt:variant>
      <vt:variant>
        <vt:i4>5</vt:i4>
      </vt:variant>
      <vt:variant>
        <vt:lpwstr/>
      </vt:variant>
      <vt:variant>
        <vt:lpwstr>_Toc138513962</vt:lpwstr>
      </vt:variant>
      <vt:variant>
        <vt:i4>1310769</vt:i4>
      </vt:variant>
      <vt:variant>
        <vt:i4>154</vt:i4>
      </vt:variant>
      <vt:variant>
        <vt:i4>0</vt:i4>
      </vt:variant>
      <vt:variant>
        <vt:i4>5</vt:i4>
      </vt:variant>
      <vt:variant>
        <vt:lpwstr/>
      </vt:variant>
      <vt:variant>
        <vt:lpwstr>_Toc138513961</vt:lpwstr>
      </vt:variant>
      <vt:variant>
        <vt:i4>1310769</vt:i4>
      </vt:variant>
      <vt:variant>
        <vt:i4>148</vt:i4>
      </vt:variant>
      <vt:variant>
        <vt:i4>0</vt:i4>
      </vt:variant>
      <vt:variant>
        <vt:i4>5</vt:i4>
      </vt:variant>
      <vt:variant>
        <vt:lpwstr/>
      </vt:variant>
      <vt:variant>
        <vt:lpwstr>_Toc138513960</vt:lpwstr>
      </vt:variant>
      <vt:variant>
        <vt:i4>1507377</vt:i4>
      </vt:variant>
      <vt:variant>
        <vt:i4>142</vt:i4>
      </vt:variant>
      <vt:variant>
        <vt:i4>0</vt:i4>
      </vt:variant>
      <vt:variant>
        <vt:i4>5</vt:i4>
      </vt:variant>
      <vt:variant>
        <vt:lpwstr/>
      </vt:variant>
      <vt:variant>
        <vt:lpwstr>_Toc138513959</vt:lpwstr>
      </vt:variant>
      <vt:variant>
        <vt:i4>1507377</vt:i4>
      </vt:variant>
      <vt:variant>
        <vt:i4>136</vt:i4>
      </vt:variant>
      <vt:variant>
        <vt:i4>0</vt:i4>
      </vt:variant>
      <vt:variant>
        <vt:i4>5</vt:i4>
      </vt:variant>
      <vt:variant>
        <vt:lpwstr/>
      </vt:variant>
      <vt:variant>
        <vt:lpwstr>_Toc138513958</vt:lpwstr>
      </vt:variant>
      <vt:variant>
        <vt:i4>1507377</vt:i4>
      </vt:variant>
      <vt:variant>
        <vt:i4>130</vt:i4>
      </vt:variant>
      <vt:variant>
        <vt:i4>0</vt:i4>
      </vt:variant>
      <vt:variant>
        <vt:i4>5</vt:i4>
      </vt:variant>
      <vt:variant>
        <vt:lpwstr/>
      </vt:variant>
      <vt:variant>
        <vt:lpwstr>_Toc138513957</vt:lpwstr>
      </vt:variant>
      <vt:variant>
        <vt:i4>1507377</vt:i4>
      </vt:variant>
      <vt:variant>
        <vt:i4>124</vt:i4>
      </vt:variant>
      <vt:variant>
        <vt:i4>0</vt:i4>
      </vt:variant>
      <vt:variant>
        <vt:i4>5</vt:i4>
      </vt:variant>
      <vt:variant>
        <vt:lpwstr/>
      </vt:variant>
      <vt:variant>
        <vt:lpwstr>_Toc138513956</vt:lpwstr>
      </vt:variant>
      <vt:variant>
        <vt:i4>1507377</vt:i4>
      </vt:variant>
      <vt:variant>
        <vt:i4>118</vt:i4>
      </vt:variant>
      <vt:variant>
        <vt:i4>0</vt:i4>
      </vt:variant>
      <vt:variant>
        <vt:i4>5</vt:i4>
      </vt:variant>
      <vt:variant>
        <vt:lpwstr/>
      </vt:variant>
      <vt:variant>
        <vt:lpwstr>_Toc138513955</vt:lpwstr>
      </vt:variant>
      <vt:variant>
        <vt:i4>1507377</vt:i4>
      </vt:variant>
      <vt:variant>
        <vt:i4>112</vt:i4>
      </vt:variant>
      <vt:variant>
        <vt:i4>0</vt:i4>
      </vt:variant>
      <vt:variant>
        <vt:i4>5</vt:i4>
      </vt:variant>
      <vt:variant>
        <vt:lpwstr/>
      </vt:variant>
      <vt:variant>
        <vt:lpwstr>_Toc138513954</vt:lpwstr>
      </vt:variant>
      <vt:variant>
        <vt:i4>1507377</vt:i4>
      </vt:variant>
      <vt:variant>
        <vt:i4>106</vt:i4>
      </vt:variant>
      <vt:variant>
        <vt:i4>0</vt:i4>
      </vt:variant>
      <vt:variant>
        <vt:i4>5</vt:i4>
      </vt:variant>
      <vt:variant>
        <vt:lpwstr/>
      </vt:variant>
      <vt:variant>
        <vt:lpwstr>_Toc138513953</vt:lpwstr>
      </vt:variant>
      <vt:variant>
        <vt:i4>1507377</vt:i4>
      </vt:variant>
      <vt:variant>
        <vt:i4>100</vt:i4>
      </vt:variant>
      <vt:variant>
        <vt:i4>0</vt:i4>
      </vt:variant>
      <vt:variant>
        <vt:i4>5</vt:i4>
      </vt:variant>
      <vt:variant>
        <vt:lpwstr/>
      </vt:variant>
      <vt:variant>
        <vt:lpwstr>_Toc138513952</vt:lpwstr>
      </vt:variant>
      <vt:variant>
        <vt:i4>1507377</vt:i4>
      </vt:variant>
      <vt:variant>
        <vt:i4>94</vt:i4>
      </vt:variant>
      <vt:variant>
        <vt:i4>0</vt:i4>
      </vt:variant>
      <vt:variant>
        <vt:i4>5</vt:i4>
      </vt:variant>
      <vt:variant>
        <vt:lpwstr/>
      </vt:variant>
      <vt:variant>
        <vt:lpwstr>_Toc138513951</vt:lpwstr>
      </vt:variant>
      <vt:variant>
        <vt:i4>1507377</vt:i4>
      </vt:variant>
      <vt:variant>
        <vt:i4>88</vt:i4>
      </vt:variant>
      <vt:variant>
        <vt:i4>0</vt:i4>
      </vt:variant>
      <vt:variant>
        <vt:i4>5</vt:i4>
      </vt:variant>
      <vt:variant>
        <vt:lpwstr/>
      </vt:variant>
      <vt:variant>
        <vt:lpwstr>_Toc138513950</vt:lpwstr>
      </vt:variant>
      <vt:variant>
        <vt:i4>1441841</vt:i4>
      </vt:variant>
      <vt:variant>
        <vt:i4>82</vt:i4>
      </vt:variant>
      <vt:variant>
        <vt:i4>0</vt:i4>
      </vt:variant>
      <vt:variant>
        <vt:i4>5</vt:i4>
      </vt:variant>
      <vt:variant>
        <vt:lpwstr/>
      </vt:variant>
      <vt:variant>
        <vt:lpwstr>_Toc138513949</vt:lpwstr>
      </vt:variant>
      <vt:variant>
        <vt:i4>1441841</vt:i4>
      </vt:variant>
      <vt:variant>
        <vt:i4>76</vt:i4>
      </vt:variant>
      <vt:variant>
        <vt:i4>0</vt:i4>
      </vt:variant>
      <vt:variant>
        <vt:i4>5</vt:i4>
      </vt:variant>
      <vt:variant>
        <vt:lpwstr/>
      </vt:variant>
      <vt:variant>
        <vt:lpwstr>_Toc138513948</vt:lpwstr>
      </vt:variant>
      <vt:variant>
        <vt:i4>1441841</vt:i4>
      </vt:variant>
      <vt:variant>
        <vt:i4>70</vt:i4>
      </vt:variant>
      <vt:variant>
        <vt:i4>0</vt:i4>
      </vt:variant>
      <vt:variant>
        <vt:i4>5</vt:i4>
      </vt:variant>
      <vt:variant>
        <vt:lpwstr/>
      </vt:variant>
      <vt:variant>
        <vt:lpwstr>_Toc138513947</vt:lpwstr>
      </vt:variant>
      <vt:variant>
        <vt:i4>1441841</vt:i4>
      </vt:variant>
      <vt:variant>
        <vt:i4>64</vt:i4>
      </vt:variant>
      <vt:variant>
        <vt:i4>0</vt:i4>
      </vt:variant>
      <vt:variant>
        <vt:i4>5</vt:i4>
      </vt:variant>
      <vt:variant>
        <vt:lpwstr/>
      </vt:variant>
      <vt:variant>
        <vt:lpwstr>_Toc138513945</vt:lpwstr>
      </vt:variant>
      <vt:variant>
        <vt:i4>1441841</vt:i4>
      </vt:variant>
      <vt:variant>
        <vt:i4>58</vt:i4>
      </vt:variant>
      <vt:variant>
        <vt:i4>0</vt:i4>
      </vt:variant>
      <vt:variant>
        <vt:i4>5</vt:i4>
      </vt:variant>
      <vt:variant>
        <vt:lpwstr/>
      </vt:variant>
      <vt:variant>
        <vt:lpwstr>_Toc138513943</vt:lpwstr>
      </vt:variant>
      <vt:variant>
        <vt:i4>1441841</vt:i4>
      </vt:variant>
      <vt:variant>
        <vt:i4>52</vt:i4>
      </vt:variant>
      <vt:variant>
        <vt:i4>0</vt:i4>
      </vt:variant>
      <vt:variant>
        <vt:i4>5</vt:i4>
      </vt:variant>
      <vt:variant>
        <vt:lpwstr/>
      </vt:variant>
      <vt:variant>
        <vt:lpwstr>_Toc138513941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论文</dc:title>
  <dc:subject/>
  <dc:creator>Dongyi</dc:creator>
  <cp:keywords/>
  <cp:lastModifiedBy>DM</cp:lastModifiedBy>
  <cp:revision>4</cp:revision>
  <dcterms:created xsi:type="dcterms:W3CDTF">2026-04-15T06:43:00Z</dcterms:created>
  <dcterms:modified xsi:type="dcterms:W3CDTF">2026-04-21T06:42:00Z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r8>2052</vt:r8>
  </property>
  <property fmtid="{D5CDD505-2E9C-101B-9397-08002B2CF9AE}" pid="3" name="Version">
    <vt:r8>2001010800</vt:r8>
  </property>
  <property fmtid="{D5CDD505-2E9C-101B-9397-08002B2CF9AE}" pid="4" name="ICV">
    <vt:lpwstr>77444F4D86024A908ADB7C834C465EC2</vt:lpwstr>
  </property>
  <property fmtid="{D5CDD505-2E9C-101B-9397-08002B2CF9AE}" pid="5" name="KSOProductBuildVer">
    <vt:lpwstr>2052-11.1.0.11636</vt:lpwstr>
  </property>
</Properties>
</file>